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98B58" w14:textId="430361D3" w:rsidR="001C7863" w:rsidRDefault="002C6B00">
      <w:pPr>
        <w:pStyle w:val="Heading1"/>
        <w:jc w:val="center"/>
      </w:pPr>
      <w:r>
        <w:t>Stores Energy</w:t>
      </w:r>
    </w:p>
    <w:p w14:paraId="5288F54D" w14:textId="77777777" w:rsidR="001C7863" w:rsidRDefault="002C6B00">
      <w:pPr>
        <w:pStyle w:val="Heading2"/>
      </w:pPr>
      <w:r>
        <w:t>Operation Info</w:t>
      </w:r>
    </w:p>
    <w:p w14:paraId="6B37664F" w14:textId="77777777" w:rsidR="001C7863" w:rsidRDefault="002C6B00">
      <w:r>
        <w:rPr>
          <w:b/>
        </w:rPr>
        <w:t>Date</w:t>
      </w:r>
    </w:p>
    <w:p w14:paraId="475CCEA6" w14:textId="77777777" w:rsidR="001C7863" w:rsidRDefault="002C6B00">
      <w:r>
        <w:t>________________________________________</w:t>
      </w:r>
    </w:p>
    <w:p w14:paraId="4E708A26" w14:textId="77777777" w:rsidR="001C7863" w:rsidRDefault="002C6B00">
      <w:r>
        <w:rPr>
          <w:b/>
        </w:rPr>
        <w:t>Attach Picture(s) of STCKY Work Area</w:t>
      </w:r>
    </w:p>
    <w:p w14:paraId="4E70B775" w14:textId="77777777" w:rsidR="001C7863" w:rsidRDefault="002C6B00">
      <w:r>
        <w:t>________________________________________</w:t>
      </w:r>
    </w:p>
    <w:p w14:paraId="553AF3AC" w14:textId="77777777" w:rsidR="001C7863" w:rsidRDefault="002C6B00">
      <w:r>
        <w:rPr>
          <w:b/>
        </w:rPr>
        <w:t>Contractor</w:t>
      </w:r>
    </w:p>
    <w:p w14:paraId="51A2E41A" w14:textId="77777777" w:rsidR="001C7863" w:rsidRDefault="002C6B00">
      <w:pPr>
        <w:pStyle w:val="ListBullet"/>
      </w:pPr>
      <w:r>
        <w:t>Sundt</w:t>
      </w:r>
    </w:p>
    <w:p w14:paraId="71159262" w14:textId="77777777" w:rsidR="001C7863" w:rsidRDefault="002C6B00">
      <w:pPr>
        <w:pStyle w:val="ListBullet"/>
      </w:pPr>
      <w:r>
        <w:t>Trade Partner</w:t>
      </w:r>
    </w:p>
    <w:p w14:paraId="639DAABE" w14:textId="77777777" w:rsidR="001C7863" w:rsidRDefault="002C6B00">
      <w:r>
        <w:rPr>
          <w:b/>
        </w:rPr>
        <w:t>Trade Partner responsible for operation</w:t>
      </w:r>
    </w:p>
    <w:p w14:paraId="32AC1FA7" w14:textId="77777777" w:rsidR="001C7863" w:rsidRDefault="002C6B00">
      <w:r>
        <w:t>________________________________________</w:t>
      </w:r>
    </w:p>
    <w:p w14:paraId="10472156" w14:textId="77777777" w:rsidR="001C7863" w:rsidRDefault="002C6B00">
      <w:r>
        <w:rPr>
          <w:b/>
        </w:rPr>
        <w:t>Trade partner responsible for operation</w:t>
      </w:r>
    </w:p>
    <w:p w14:paraId="13D6A7A7" w14:textId="77777777" w:rsidR="001C7863" w:rsidRDefault="002C6B00">
      <w:r>
        <w:t>________________________________________</w:t>
      </w:r>
    </w:p>
    <w:p w14:paraId="2CEA691E" w14:textId="77777777" w:rsidR="001C7863" w:rsidRDefault="002C6B00">
      <w:r>
        <w:rPr>
          <w:b/>
        </w:rPr>
        <w:t>Division of Work</w:t>
      </w:r>
    </w:p>
    <w:p w14:paraId="37CF6743" w14:textId="77777777" w:rsidR="001C7863" w:rsidRDefault="002C6B00">
      <w:pPr>
        <w:pStyle w:val="ListBullet"/>
      </w:pPr>
      <w:r>
        <w:t>0 Not related to a scope of work - N/A</w:t>
      </w:r>
    </w:p>
    <w:p w14:paraId="2AB93422" w14:textId="77777777" w:rsidR="001C7863" w:rsidRDefault="002C6B00">
      <w:pPr>
        <w:pStyle w:val="ListBullet"/>
      </w:pPr>
      <w:r>
        <w:t>00 00 00 - General Conditions &amp; General Requirements</w:t>
      </w:r>
    </w:p>
    <w:p w14:paraId="1E11B812" w14:textId="77777777" w:rsidR="001C7863" w:rsidRDefault="002C6B00">
      <w:pPr>
        <w:pStyle w:val="ListBullet"/>
      </w:pPr>
      <w:r>
        <w:t>02 00 00 - Existing Conditions</w:t>
      </w:r>
    </w:p>
    <w:p w14:paraId="28CF5B77" w14:textId="77777777" w:rsidR="001C7863" w:rsidRDefault="002C6B00">
      <w:pPr>
        <w:pStyle w:val="ListBullet"/>
      </w:pPr>
      <w:r>
        <w:t>03 00 00 - Concrete</w:t>
      </w:r>
    </w:p>
    <w:p w14:paraId="35F49E4D" w14:textId="77777777" w:rsidR="001C7863" w:rsidRDefault="002C6B00">
      <w:pPr>
        <w:pStyle w:val="ListBullet"/>
      </w:pPr>
      <w:r>
        <w:t>04 00 00 - Masonry</w:t>
      </w:r>
    </w:p>
    <w:p w14:paraId="0469C10D" w14:textId="77777777" w:rsidR="001C7863" w:rsidRDefault="002C6B00">
      <w:pPr>
        <w:pStyle w:val="ListBullet"/>
      </w:pPr>
      <w:r>
        <w:t>05 00 00 - Metals</w:t>
      </w:r>
    </w:p>
    <w:p w14:paraId="681FB15D" w14:textId="77777777" w:rsidR="001C7863" w:rsidRDefault="002C6B00">
      <w:pPr>
        <w:pStyle w:val="ListBullet"/>
      </w:pPr>
      <w:r>
        <w:t>06 00 00 - Wood, Plastics, and Composites</w:t>
      </w:r>
    </w:p>
    <w:p w14:paraId="22E42BFB" w14:textId="77777777" w:rsidR="001C7863" w:rsidRDefault="002C6B00">
      <w:pPr>
        <w:pStyle w:val="ListBullet"/>
      </w:pPr>
      <w:r>
        <w:t>07 00 00 - Thermal and Moisture Protection</w:t>
      </w:r>
    </w:p>
    <w:p w14:paraId="267804F1" w14:textId="77777777" w:rsidR="001C7863" w:rsidRDefault="002C6B00">
      <w:pPr>
        <w:pStyle w:val="ListBullet"/>
      </w:pPr>
      <w:r>
        <w:t>08 00 00 - Openings</w:t>
      </w:r>
    </w:p>
    <w:p w14:paraId="65625356" w14:textId="77777777" w:rsidR="001C7863" w:rsidRDefault="002C6B00">
      <w:pPr>
        <w:pStyle w:val="ListBullet"/>
      </w:pPr>
      <w:r>
        <w:t>09 00 00 - Finishes</w:t>
      </w:r>
    </w:p>
    <w:p w14:paraId="0823F684" w14:textId="77777777" w:rsidR="001C7863" w:rsidRDefault="002C6B00">
      <w:pPr>
        <w:pStyle w:val="ListBullet"/>
      </w:pPr>
      <w:r>
        <w:t>10 00 00 - Specialties</w:t>
      </w:r>
    </w:p>
    <w:p w14:paraId="66B4EB7C" w14:textId="77777777" w:rsidR="001C7863" w:rsidRDefault="002C6B00">
      <w:pPr>
        <w:pStyle w:val="ListBullet"/>
      </w:pPr>
      <w:r>
        <w:t>11 00 00 - Equipment</w:t>
      </w:r>
    </w:p>
    <w:p w14:paraId="45BAE377" w14:textId="77777777" w:rsidR="001C7863" w:rsidRDefault="002C6B00">
      <w:pPr>
        <w:pStyle w:val="ListBullet"/>
      </w:pPr>
      <w:r>
        <w:t>12 00 00 - Furnishings</w:t>
      </w:r>
    </w:p>
    <w:p w14:paraId="2DB529E4" w14:textId="77777777" w:rsidR="001C7863" w:rsidRDefault="002C6B00">
      <w:pPr>
        <w:pStyle w:val="ListBullet"/>
      </w:pPr>
      <w:r>
        <w:t>13 00 00 - Special Construction</w:t>
      </w:r>
    </w:p>
    <w:p w14:paraId="1A14EB9E" w14:textId="77777777" w:rsidR="001C7863" w:rsidRDefault="002C6B00">
      <w:pPr>
        <w:pStyle w:val="ListBullet"/>
      </w:pPr>
      <w:r>
        <w:t>14 00 00 - Conveying Equipment</w:t>
      </w:r>
    </w:p>
    <w:p w14:paraId="2F9FD36F" w14:textId="77777777" w:rsidR="001C7863" w:rsidRDefault="002C6B00">
      <w:pPr>
        <w:pStyle w:val="ListBullet"/>
      </w:pPr>
      <w:r>
        <w:t>21 00 00 - Fire Suppression</w:t>
      </w:r>
    </w:p>
    <w:p w14:paraId="217F044C" w14:textId="77777777" w:rsidR="001C7863" w:rsidRDefault="002C6B00">
      <w:pPr>
        <w:pStyle w:val="ListBullet"/>
      </w:pPr>
      <w:r>
        <w:t>22 00 00 - Plumbing</w:t>
      </w:r>
    </w:p>
    <w:p w14:paraId="20D48937" w14:textId="77777777" w:rsidR="001C7863" w:rsidRDefault="002C6B00">
      <w:pPr>
        <w:pStyle w:val="ListBullet"/>
      </w:pPr>
      <w:r>
        <w:t>23 00 00 - Heating Ventilating and Air Conditioning (HVAC)</w:t>
      </w:r>
    </w:p>
    <w:p w14:paraId="14A0BFE6" w14:textId="77777777" w:rsidR="001C7863" w:rsidRDefault="002C6B00">
      <w:pPr>
        <w:pStyle w:val="ListBullet"/>
      </w:pPr>
      <w:r>
        <w:lastRenderedPageBreak/>
        <w:t>25 50 00 - Integrated Automation Facility Controls</w:t>
      </w:r>
    </w:p>
    <w:p w14:paraId="75EEA7E1" w14:textId="77777777" w:rsidR="001C7863" w:rsidRDefault="002C6B00">
      <w:pPr>
        <w:pStyle w:val="ListBullet"/>
      </w:pPr>
      <w:r>
        <w:t>26 00 00 - Electrical</w:t>
      </w:r>
    </w:p>
    <w:p w14:paraId="5FAB4DF6" w14:textId="77777777" w:rsidR="001C7863" w:rsidRDefault="002C6B00">
      <w:pPr>
        <w:pStyle w:val="ListBullet"/>
      </w:pPr>
      <w:r>
        <w:t>27 00 00 - Communications</w:t>
      </w:r>
    </w:p>
    <w:p w14:paraId="49DAAD82" w14:textId="77777777" w:rsidR="001C7863" w:rsidRDefault="002C6B00">
      <w:pPr>
        <w:pStyle w:val="ListBullet"/>
      </w:pPr>
      <w:r>
        <w:t>28 00 00 - Electronic Safety &amp; Security</w:t>
      </w:r>
    </w:p>
    <w:p w14:paraId="653F3794" w14:textId="77777777" w:rsidR="001C7863" w:rsidRDefault="002C6B00">
      <w:pPr>
        <w:pStyle w:val="ListBullet"/>
      </w:pPr>
      <w:r>
        <w:t>31 00 00 - Earthwork</w:t>
      </w:r>
    </w:p>
    <w:p w14:paraId="4544236C" w14:textId="77777777" w:rsidR="001C7863" w:rsidRDefault="002C6B00">
      <w:pPr>
        <w:pStyle w:val="ListBullet"/>
      </w:pPr>
      <w:r>
        <w:t>32 00 00 - Exterior Improvements</w:t>
      </w:r>
    </w:p>
    <w:p w14:paraId="620FCD55" w14:textId="77777777" w:rsidR="001C7863" w:rsidRDefault="002C6B00">
      <w:pPr>
        <w:pStyle w:val="ListBullet"/>
      </w:pPr>
      <w:r>
        <w:t>33 00 00 - Utilities</w:t>
      </w:r>
    </w:p>
    <w:p w14:paraId="134533B0" w14:textId="77777777" w:rsidR="001C7863" w:rsidRDefault="002C6B00">
      <w:pPr>
        <w:pStyle w:val="ListBullet"/>
      </w:pPr>
      <w:r>
        <w:t>34 00 00 - Transportation</w:t>
      </w:r>
    </w:p>
    <w:p w14:paraId="60DC9970" w14:textId="77777777" w:rsidR="001C7863" w:rsidRDefault="002C6B00">
      <w:pPr>
        <w:pStyle w:val="ListBullet"/>
      </w:pPr>
      <w:r>
        <w:t>40 00 00 - Process Interconnections</w:t>
      </w:r>
    </w:p>
    <w:p w14:paraId="09F747DD" w14:textId="77777777" w:rsidR="001C7863" w:rsidRDefault="002C6B00">
      <w:pPr>
        <w:pStyle w:val="ListBullet"/>
      </w:pPr>
      <w:r>
        <w:t>41 00 00 - Material Processing &amp; Handling Equipment</w:t>
      </w:r>
    </w:p>
    <w:p w14:paraId="6E8CAB85" w14:textId="77777777" w:rsidR="001C7863" w:rsidRDefault="002C6B00">
      <w:pPr>
        <w:pStyle w:val="ListBullet"/>
      </w:pPr>
      <w:r>
        <w:t>42 00 00 - Process Heating/Cooling/Drying Equipment</w:t>
      </w:r>
    </w:p>
    <w:p w14:paraId="259CFD09" w14:textId="77777777" w:rsidR="001C7863" w:rsidRDefault="002C6B00">
      <w:pPr>
        <w:pStyle w:val="ListBullet"/>
      </w:pPr>
      <w:r>
        <w:t>43 00 00 - Process Gas &amp; Liquid Handling/Purification/Storage Equipment</w:t>
      </w:r>
    </w:p>
    <w:p w14:paraId="12A41585" w14:textId="77777777" w:rsidR="001C7863" w:rsidRDefault="002C6B00">
      <w:pPr>
        <w:pStyle w:val="ListBullet"/>
      </w:pPr>
      <w:r>
        <w:t>44 00 00 - Pollution &amp; Waste Control Equipment</w:t>
      </w:r>
    </w:p>
    <w:p w14:paraId="3BDA3B3A" w14:textId="77777777" w:rsidR="001C7863" w:rsidRDefault="002C6B00">
      <w:pPr>
        <w:pStyle w:val="ListBullet"/>
      </w:pPr>
      <w:r>
        <w:t>45 00 00 - Industry-Specific Manufacturing Equipment</w:t>
      </w:r>
    </w:p>
    <w:p w14:paraId="3E1EE47B" w14:textId="77777777" w:rsidR="001C7863" w:rsidRDefault="002C6B00">
      <w:pPr>
        <w:pStyle w:val="ListBullet"/>
      </w:pPr>
      <w:r>
        <w:t>46 00 00 - Water &amp; Wastewater Equipment</w:t>
      </w:r>
    </w:p>
    <w:p w14:paraId="4230164E" w14:textId="77777777" w:rsidR="001C7863" w:rsidRDefault="002C6B00">
      <w:pPr>
        <w:pStyle w:val="ListBullet"/>
      </w:pPr>
      <w:r>
        <w:t>48 00 00 - Electrical Power Generation</w:t>
      </w:r>
    </w:p>
    <w:p w14:paraId="49D47D16" w14:textId="77777777" w:rsidR="001C7863" w:rsidRDefault="002C6B00">
      <w:pPr>
        <w:pStyle w:val="Heading2"/>
      </w:pPr>
      <w:r>
        <w:t>STCKY CONTROLS</w:t>
      </w:r>
    </w:p>
    <w:p w14:paraId="77CF8B28" w14:textId="77777777" w:rsidR="001C7863" w:rsidRDefault="002C6B00">
      <w:r>
        <w:rPr>
          <w:b/>
        </w:rPr>
        <w:t>Personnel protected from the release of stored energy (Material and Tools)?</w:t>
      </w:r>
    </w:p>
    <w:p w14:paraId="701A7963" w14:textId="77777777" w:rsidR="001C7863" w:rsidRDefault="002C6B00">
      <w:r>
        <w:t>________________________________________</w:t>
      </w:r>
    </w:p>
    <w:p w14:paraId="42AFAE8B" w14:textId="77777777" w:rsidR="001C7863" w:rsidRDefault="002C6B00">
      <w:r>
        <w:rPr>
          <w:b/>
        </w:rPr>
        <w:t>Stored energy identified</w:t>
      </w:r>
      <w:r>
        <w:rPr>
          <w:b/>
        </w:rPr>
        <w:br/>
        <w:t>Line of fire protection in place (PPE, barricading, spacing)</w:t>
      </w:r>
      <w:r>
        <w:rPr>
          <w:b/>
        </w:rPr>
        <w:br/>
        <w:t>Proper safeguards established for release of energy</w:t>
      </w:r>
      <w:r>
        <w:rPr>
          <w:b/>
        </w:rPr>
        <w:br/>
        <w:t>“Zero energy” tested prior to continuing work</w:t>
      </w:r>
    </w:p>
    <w:p w14:paraId="68C7F3C5" w14:textId="77777777" w:rsidR="001C7863" w:rsidRDefault="002C6B00">
      <w:pPr>
        <w:pStyle w:val="ListBullet"/>
      </w:pPr>
      <w:r>
        <w:t>Yes</w:t>
      </w:r>
    </w:p>
    <w:p w14:paraId="59DFAE46" w14:textId="77777777" w:rsidR="001C7863" w:rsidRDefault="002C6B00">
      <w:pPr>
        <w:pStyle w:val="ListBullet"/>
      </w:pPr>
      <w:r>
        <w:t>No</w:t>
      </w:r>
    </w:p>
    <w:p w14:paraId="752D87DF" w14:textId="77777777" w:rsidR="001C7863" w:rsidRDefault="002C6B00">
      <w:pPr>
        <w:pStyle w:val="ListBullet"/>
      </w:pPr>
      <w:r>
        <w:t>Not Applicable</w:t>
      </w:r>
    </w:p>
    <w:p w14:paraId="6EC26B0C" w14:textId="77777777" w:rsidR="001C7863" w:rsidRDefault="002C6B00">
      <w:r>
        <w:rPr>
          <w:b/>
        </w:rPr>
        <w:t>Stored Energy (Material and Tools) - Direct Controls</w:t>
      </w:r>
    </w:p>
    <w:p w14:paraId="3391A113" w14:textId="77777777" w:rsidR="001C7863" w:rsidRDefault="002C6B00">
      <w:pPr>
        <w:pStyle w:val="ListBullet"/>
      </w:pPr>
      <w:r>
        <w:t>Implement line of fire protection in place (barricading, spacing)</w:t>
      </w:r>
    </w:p>
    <w:p w14:paraId="74DD1729" w14:textId="77777777" w:rsidR="001C7863" w:rsidRDefault="002C6B00">
      <w:pPr>
        <w:pStyle w:val="ListBullet"/>
      </w:pPr>
      <w:r>
        <w:t>Ensure “Zero energy”, test prior to continuing work</w:t>
      </w:r>
    </w:p>
    <w:p w14:paraId="60CE881D" w14:textId="77777777" w:rsidR="001C7863" w:rsidRDefault="002C6B00">
      <w:pPr>
        <w:pStyle w:val="ListBullet"/>
      </w:pPr>
      <w:r>
        <w:t>N/A</w:t>
      </w:r>
    </w:p>
    <w:p w14:paraId="6E48A310" w14:textId="77777777" w:rsidR="001C7863" w:rsidRDefault="002C6B00">
      <w:r>
        <w:rPr>
          <w:b/>
        </w:rPr>
        <w:t>Stored Energy (Material and Tools) - Safeguards</w:t>
      </w:r>
    </w:p>
    <w:p w14:paraId="73A4978B" w14:textId="77777777" w:rsidR="001C7863" w:rsidRDefault="002C6B00">
      <w:pPr>
        <w:pStyle w:val="ListBullet"/>
      </w:pPr>
      <w:r>
        <w:t>Identify stored energy</w:t>
      </w:r>
    </w:p>
    <w:p w14:paraId="0C569DB8" w14:textId="77777777" w:rsidR="001C7863" w:rsidRDefault="002C6B00">
      <w:pPr>
        <w:pStyle w:val="ListBullet"/>
      </w:pPr>
      <w:r>
        <w:t>Establish safeguards for release of stored energy</w:t>
      </w:r>
    </w:p>
    <w:p w14:paraId="71ED56CF" w14:textId="77777777" w:rsidR="001C7863" w:rsidRDefault="002C6B00">
      <w:pPr>
        <w:pStyle w:val="ListBullet"/>
      </w:pPr>
      <w:r>
        <w:t>Ensure "Zero Energy", test prior to continuing work</w:t>
      </w:r>
    </w:p>
    <w:p w14:paraId="39284187" w14:textId="77777777" w:rsidR="001C7863" w:rsidRDefault="002C6B00">
      <w:pPr>
        <w:pStyle w:val="ListBullet"/>
      </w:pPr>
      <w:r>
        <w:t>N/A</w:t>
      </w:r>
    </w:p>
    <w:p w14:paraId="5866BB79" w14:textId="77777777" w:rsidR="001C7863" w:rsidRDefault="002C6B00">
      <w:r>
        <w:rPr>
          <w:b/>
        </w:rPr>
        <w:t>Reason for lack of Stored Energy (Materials/Tools) controls</w:t>
      </w:r>
    </w:p>
    <w:p w14:paraId="7832EC37" w14:textId="77777777" w:rsidR="001C7863" w:rsidRDefault="002C6B00">
      <w:r>
        <w:lastRenderedPageBreak/>
        <w:t>________________________________________</w:t>
      </w:r>
    </w:p>
    <w:p w14:paraId="549D0353" w14:textId="77777777" w:rsidR="001C7863" w:rsidRDefault="002C6B00">
      <w:r>
        <w:rPr>
          <w:b/>
        </w:rPr>
        <w:t>Hazard(s) Not Recognized</w:t>
      </w:r>
      <w:r>
        <w:rPr>
          <w:b/>
        </w:rPr>
        <w:br/>
      </w:r>
      <w:r>
        <w:rPr>
          <w:b/>
        </w:rPr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  <w:t xml:space="preserve"> </w:t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</w:r>
      <w:r>
        <w:rPr>
          <w:b/>
        </w:rPr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26955F0C" w14:textId="77777777" w:rsidR="001C7863" w:rsidRDefault="002C6B00">
      <w:pPr>
        <w:pStyle w:val="ListBullet"/>
      </w:pPr>
      <w:r>
        <w:t>Stored Energy (Material/Tools) hazard(s) not recognized</w:t>
      </w:r>
    </w:p>
    <w:p w14:paraId="4B6C054F" w14:textId="77777777" w:rsidR="001C7863" w:rsidRDefault="002C6B00">
      <w:pPr>
        <w:pStyle w:val="ListBullet"/>
      </w:pPr>
      <w:r>
        <w:t>Stored Energy (Material/Tools) control(s) not identified</w:t>
      </w:r>
    </w:p>
    <w:p w14:paraId="0A147926" w14:textId="77777777" w:rsidR="001C7863" w:rsidRDefault="002C6B00">
      <w:pPr>
        <w:pStyle w:val="ListBullet"/>
      </w:pPr>
      <w:r>
        <w:t>Stored Energy (Material/Tools) control(s) not implemented</w:t>
      </w:r>
    </w:p>
    <w:p w14:paraId="4E786B4A" w14:textId="77777777" w:rsidR="001C7863" w:rsidRDefault="002C6B00">
      <w:pPr>
        <w:pStyle w:val="ListBullet"/>
      </w:pPr>
      <w:r>
        <w:t>Stored Energy (Material/Tools) control(s) not executed</w:t>
      </w:r>
    </w:p>
    <w:p w14:paraId="7CB8D078" w14:textId="77777777" w:rsidR="001C7863" w:rsidRDefault="002C6B00">
      <w:r>
        <w:rPr>
          <w:b/>
        </w:rPr>
        <w:t>What prevented the hazard from being recognized? Select all that apply.</w:t>
      </w:r>
    </w:p>
    <w:p w14:paraId="59227C96" w14:textId="77777777" w:rsidR="001C7863" w:rsidRDefault="002C6B00">
      <w:pPr>
        <w:pStyle w:val="ListBullet"/>
      </w:pPr>
      <w:r>
        <w:t>Lack of Knowledge</w:t>
      </w:r>
    </w:p>
    <w:p w14:paraId="1B125D09" w14:textId="77777777" w:rsidR="001C7863" w:rsidRDefault="002C6B00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2A87F43E" w14:textId="77777777" w:rsidR="001C7863" w:rsidRDefault="002C6B00">
      <w:pPr>
        <w:pStyle w:val="ListBullet"/>
      </w:pPr>
      <w:r>
        <w:t>Inadequate training</w:t>
      </w:r>
    </w:p>
    <w:p w14:paraId="3CB1BD6C" w14:textId="77777777" w:rsidR="001C7863" w:rsidRDefault="002C6B00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09BCBC58" w14:textId="77777777" w:rsidR="001C7863" w:rsidRDefault="002C6B00">
      <w:pPr>
        <w:pStyle w:val="ListBullet"/>
      </w:pPr>
      <w:r>
        <w:t>Lack of awareness</w:t>
      </w:r>
    </w:p>
    <w:p w14:paraId="289222DC" w14:textId="77777777" w:rsidR="001C7863" w:rsidRDefault="002C6B00">
      <w:pPr>
        <w:pStyle w:val="ListBullet"/>
      </w:pPr>
      <w:r>
        <w:t>Lack of awareness:</w:t>
      </w:r>
      <w:r>
        <w:br/>
      </w:r>
      <w:r>
        <w:t xml:space="preserve"> The team was not aware of all the potential energy sources present in the new work area.</w:t>
      </w:r>
    </w:p>
    <w:p w14:paraId="09500FD1" w14:textId="77777777" w:rsidR="001C7863" w:rsidRDefault="002C6B00">
      <w:pPr>
        <w:pStyle w:val="ListBullet"/>
      </w:pPr>
      <w:r>
        <w:t>Insufficient risk assessment</w:t>
      </w:r>
    </w:p>
    <w:p w14:paraId="5F7B79C0" w14:textId="77777777" w:rsidR="001C7863" w:rsidRDefault="002C6B00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1EFA96C4" w14:textId="77777777" w:rsidR="001C7863" w:rsidRDefault="002C6B00">
      <w:pPr>
        <w:pStyle w:val="ListBullet"/>
      </w:pPr>
      <w:r>
        <w:t>Rushed planning or inadequate preparation</w:t>
      </w:r>
    </w:p>
    <w:p w14:paraId="0E7692C8" w14:textId="77777777" w:rsidR="001C7863" w:rsidRDefault="002C6B00">
      <w:pPr>
        <w:pStyle w:val="ListBullet"/>
      </w:pPr>
      <w:r>
        <w:lastRenderedPageBreak/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75E9B142" w14:textId="77777777" w:rsidR="001C7863" w:rsidRDefault="002C6B00">
      <w:pPr>
        <w:pStyle w:val="ListBullet"/>
      </w:pPr>
      <w:r>
        <w:t>Lack of communication</w:t>
      </w:r>
    </w:p>
    <w:p w14:paraId="2142306F" w14:textId="77777777" w:rsidR="001C7863" w:rsidRDefault="002C6B00">
      <w:pPr>
        <w:pStyle w:val="ListBullet"/>
      </w:pPr>
      <w:r>
        <w:t>Lack of communication:</w:t>
      </w:r>
      <w:r>
        <w:br/>
        <w:t xml:space="preserve"> There was poor communication between team members or departments, so information about hazardous energies was not effectively shared.</w:t>
      </w:r>
    </w:p>
    <w:p w14:paraId="0348C4C1" w14:textId="77777777" w:rsidR="001C7863" w:rsidRDefault="002C6B00">
      <w:pPr>
        <w:pStyle w:val="ListBullet"/>
      </w:pPr>
      <w:r>
        <w:t>Inadequate hazard identification process</w:t>
      </w:r>
    </w:p>
    <w:p w14:paraId="19B0DCF5" w14:textId="77777777" w:rsidR="001C7863" w:rsidRDefault="002C6B00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3119695D" w14:textId="77777777" w:rsidR="001C7863" w:rsidRDefault="002C6B00">
      <w:pPr>
        <w:pStyle w:val="ListBullet"/>
      </w:pPr>
      <w:r>
        <w:t>Unclear responsibilities</w:t>
      </w:r>
    </w:p>
    <w:p w14:paraId="36EBF4C5" w14:textId="77777777" w:rsidR="001C7863" w:rsidRDefault="002C6B00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1519F732" w14:textId="77777777" w:rsidR="001C7863" w:rsidRDefault="002C6B00">
      <w:pPr>
        <w:pStyle w:val="ListBullet"/>
      </w:pPr>
      <w:r>
        <w:t>Assumptions and biases</w:t>
      </w:r>
    </w:p>
    <w:p w14:paraId="202CF389" w14:textId="77777777" w:rsidR="001C7863" w:rsidRDefault="002C6B00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77879559" w14:textId="77777777" w:rsidR="001C7863" w:rsidRDefault="002C6B00">
      <w:pPr>
        <w:pStyle w:val="ListBullet"/>
      </w:pPr>
      <w:r>
        <w:t>External factors</w:t>
      </w:r>
    </w:p>
    <w:p w14:paraId="27797B95" w14:textId="77777777" w:rsidR="001C7863" w:rsidRDefault="002C6B00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7A86CD88" w14:textId="77777777" w:rsidR="001C7863" w:rsidRDefault="002C6B00">
      <w:r>
        <w:rPr>
          <w:b/>
        </w:rPr>
        <w:t>What prevented a control from being identified? Select all that apply.</w:t>
      </w:r>
    </w:p>
    <w:p w14:paraId="2087C269" w14:textId="77777777" w:rsidR="001C7863" w:rsidRDefault="002C6B00">
      <w:pPr>
        <w:pStyle w:val="ListBullet"/>
      </w:pPr>
      <w:r>
        <w:t>Lack of familiarity with specific high energy hazards</w:t>
      </w:r>
    </w:p>
    <w:p w14:paraId="1339EE1E" w14:textId="77777777" w:rsidR="001C7863" w:rsidRDefault="002C6B00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3070C2AD" w14:textId="77777777" w:rsidR="001C7863" w:rsidRDefault="002C6B00">
      <w:pPr>
        <w:pStyle w:val="ListBullet"/>
      </w:pPr>
      <w:r>
        <w:t>Inadequate training on high energy controls</w:t>
      </w:r>
    </w:p>
    <w:p w14:paraId="70E92F27" w14:textId="77777777" w:rsidR="001C7863" w:rsidRDefault="002C6B00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3CC2CFDF" w14:textId="77777777" w:rsidR="001C7863" w:rsidRDefault="002C6B00">
      <w:pPr>
        <w:pStyle w:val="ListBullet"/>
      </w:pPr>
      <w:r>
        <w:t>Insufficient risk assessment</w:t>
      </w:r>
    </w:p>
    <w:p w14:paraId="18AD7CA6" w14:textId="77777777" w:rsidR="001C7863" w:rsidRDefault="002C6B00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5293AF97" w14:textId="77777777" w:rsidR="001C7863" w:rsidRDefault="002C6B00">
      <w:pPr>
        <w:pStyle w:val="ListBullet"/>
      </w:pPr>
      <w:r>
        <w:t>Lack of available control options</w:t>
      </w:r>
    </w:p>
    <w:p w14:paraId="06C4120B" w14:textId="77777777" w:rsidR="001C7863" w:rsidRDefault="002C6B00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2AF4EFD6" w14:textId="77777777" w:rsidR="001C7863" w:rsidRDefault="002C6B00">
      <w:pPr>
        <w:pStyle w:val="ListBullet"/>
      </w:pPr>
      <w:r>
        <w:lastRenderedPageBreak/>
        <w:t>Resource constraints</w:t>
      </w:r>
    </w:p>
    <w:p w14:paraId="11A1B54B" w14:textId="77777777" w:rsidR="001C7863" w:rsidRDefault="002C6B00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03B4BBD7" w14:textId="77777777" w:rsidR="001C7863" w:rsidRDefault="002C6B00">
      <w:pPr>
        <w:pStyle w:val="ListBullet"/>
      </w:pPr>
      <w:r>
        <w:t>Time constraints</w:t>
      </w:r>
    </w:p>
    <w:p w14:paraId="4796E66B" w14:textId="77777777" w:rsidR="001C7863" w:rsidRDefault="002C6B00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0312835F" w14:textId="77777777" w:rsidR="001C7863" w:rsidRDefault="002C6B00">
      <w:pPr>
        <w:pStyle w:val="ListBullet"/>
      </w:pPr>
      <w:r>
        <w:t>Risk Tolerance</w:t>
      </w:r>
    </w:p>
    <w:p w14:paraId="78468795" w14:textId="77777777" w:rsidR="001C7863" w:rsidRDefault="002C6B00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44CC688D" w14:textId="77777777" w:rsidR="001C7863" w:rsidRDefault="002C6B00">
      <w:pPr>
        <w:pStyle w:val="ListBullet"/>
      </w:pPr>
      <w:r>
        <w:t>Emphasis on production</w:t>
      </w:r>
    </w:p>
    <w:p w14:paraId="70D3B8B8" w14:textId="77777777" w:rsidR="001C7863" w:rsidRDefault="002C6B00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05626056" w14:textId="77777777" w:rsidR="001C7863" w:rsidRDefault="002C6B00">
      <w:pPr>
        <w:pStyle w:val="ListBullet"/>
      </w:pPr>
      <w:r>
        <w:t>Lack of communication and collaboration</w:t>
      </w:r>
    </w:p>
    <w:p w14:paraId="2A166F87" w14:textId="77777777" w:rsidR="001C7863" w:rsidRDefault="002C6B00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39C14EEE" w14:textId="77777777" w:rsidR="001C7863" w:rsidRDefault="002C6B00">
      <w:pPr>
        <w:pStyle w:val="ListBullet"/>
      </w:pPr>
      <w:r>
        <w:t>Failure to learn from past incidents</w:t>
      </w:r>
    </w:p>
    <w:p w14:paraId="47FDE5D7" w14:textId="77777777" w:rsidR="001C7863" w:rsidRDefault="002C6B00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726739BA" w14:textId="77777777" w:rsidR="001C7863" w:rsidRDefault="002C6B00">
      <w:pPr>
        <w:pStyle w:val="ListBullet"/>
      </w:pPr>
      <w:r>
        <w:t>Complexity of the construction task</w:t>
      </w:r>
    </w:p>
    <w:p w14:paraId="7D1E7F7D" w14:textId="77777777" w:rsidR="001C7863" w:rsidRDefault="002C6B00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160DE668" w14:textId="77777777" w:rsidR="001C7863" w:rsidRDefault="002C6B00">
      <w:r>
        <w:rPr>
          <w:b/>
        </w:rPr>
        <w:t>What prevented the control from being implemented? Select all that apply.</w:t>
      </w:r>
    </w:p>
    <w:p w14:paraId="2E4CF155" w14:textId="77777777" w:rsidR="001C7863" w:rsidRDefault="002C6B00">
      <w:pPr>
        <w:pStyle w:val="ListBullet"/>
      </w:pPr>
      <w:r>
        <w:t>Cost considerations</w:t>
      </w:r>
    </w:p>
    <w:p w14:paraId="58D323A4" w14:textId="77777777" w:rsidR="001C7863" w:rsidRDefault="002C6B00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370B3BA5" w14:textId="77777777" w:rsidR="001C7863" w:rsidRDefault="002C6B00">
      <w:pPr>
        <w:pStyle w:val="ListBullet"/>
      </w:pPr>
      <w:r>
        <w:t>Lack of understanding or awareness</w:t>
      </w:r>
    </w:p>
    <w:p w14:paraId="44FC0674" w14:textId="77777777" w:rsidR="001C7863" w:rsidRDefault="002C6B00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13905DFF" w14:textId="77777777" w:rsidR="001C7863" w:rsidRDefault="002C6B00">
      <w:pPr>
        <w:pStyle w:val="ListBullet"/>
      </w:pPr>
      <w:r>
        <w:t>Resistance to change</w:t>
      </w:r>
    </w:p>
    <w:p w14:paraId="2472A88D" w14:textId="77777777" w:rsidR="001C7863" w:rsidRDefault="002C6B00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5DB8E371" w14:textId="77777777" w:rsidR="001C7863" w:rsidRDefault="002C6B00">
      <w:pPr>
        <w:pStyle w:val="ListBullet"/>
      </w:pPr>
      <w:r>
        <w:lastRenderedPageBreak/>
        <w:t>Inadequate planning</w:t>
      </w:r>
    </w:p>
    <w:p w14:paraId="18FA4510" w14:textId="77777777" w:rsidR="001C7863" w:rsidRDefault="002C6B00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54383693" w14:textId="77777777" w:rsidR="001C7863" w:rsidRDefault="002C6B00">
      <w:pPr>
        <w:pStyle w:val="ListBullet"/>
      </w:pPr>
      <w:r>
        <w:t>Resource constraints</w:t>
      </w:r>
    </w:p>
    <w:p w14:paraId="0B929559" w14:textId="77777777" w:rsidR="001C7863" w:rsidRDefault="002C6B00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1178390C" w14:textId="77777777" w:rsidR="001C7863" w:rsidRDefault="002C6B00">
      <w:pPr>
        <w:pStyle w:val="ListBullet"/>
      </w:pPr>
      <w:r>
        <w:t>Time constraints</w:t>
      </w:r>
    </w:p>
    <w:p w14:paraId="4C31404C" w14:textId="77777777" w:rsidR="001C7863" w:rsidRDefault="002C6B00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187C93A1" w14:textId="77777777" w:rsidR="001C7863" w:rsidRDefault="002C6B00">
      <w:pPr>
        <w:pStyle w:val="ListBullet"/>
      </w:pPr>
      <w:r>
        <w:t>Lack of leadership support</w:t>
      </w:r>
    </w:p>
    <w:p w14:paraId="7E38502A" w14:textId="77777777" w:rsidR="001C7863" w:rsidRDefault="002C6B00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516862CD" w14:textId="77777777" w:rsidR="001C7863" w:rsidRDefault="002C6B00">
      <w:pPr>
        <w:pStyle w:val="ListBullet"/>
      </w:pPr>
      <w:r>
        <w:t>Perceived inconvenience</w:t>
      </w:r>
    </w:p>
    <w:p w14:paraId="2CA342F1" w14:textId="77777777" w:rsidR="001C7863" w:rsidRDefault="002C6B00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0E4BE3AE" w14:textId="77777777" w:rsidR="001C7863" w:rsidRDefault="002C6B00">
      <w:pPr>
        <w:pStyle w:val="ListBullet"/>
      </w:pPr>
      <w:r>
        <w:t>Risk Tolerance</w:t>
      </w:r>
    </w:p>
    <w:p w14:paraId="106A52AB" w14:textId="77777777" w:rsidR="001C7863" w:rsidRDefault="002C6B00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59F23666" w14:textId="77777777" w:rsidR="001C7863" w:rsidRDefault="002C6B00">
      <w:pPr>
        <w:pStyle w:val="ListBullet"/>
      </w:pPr>
      <w:r>
        <w:t>Inadequate training</w:t>
      </w:r>
    </w:p>
    <w:p w14:paraId="3C1DBD73" w14:textId="77777777" w:rsidR="001C7863" w:rsidRDefault="002C6B00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5BF9A8D0" w14:textId="77777777" w:rsidR="001C7863" w:rsidRDefault="002C6B00">
      <w:pPr>
        <w:pStyle w:val="ListBullet"/>
      </w:pPr>
      <w:r>
        <w:t>Miscommunication or misinterpretation</w:t>
      </w:r>
    </w:p>
    <w:p w14:paraId="13CE0AB5" w14:textId="77777777" w:rsidR="001C7863" w:rsidRDefault="002C6B00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627D7EBE" w14:textId="77777777" w:rsidR="001C7863" w:rsidRDefault="002C6B00">
      <w:r>
        <w:rPr>
          <w:b/>
        </w:rPr>
        <w:t>What prevented the control from being executed? Select all that apply.</w:t>
      </w:r>
    </w:p>
    <w:p w14:paraId="037439AF" w14:textId="77777777" w:rsidR="001C7863" w:rsidRDefault="002C6B00">
      <w:pPr>
        <w:pStyle w:val="ListBullet"/>
      </w:pPr>
      <w:r>
        <w:t>Inadequate training</w:t>
      </w:r>
    </w:p>
    <w:p w14:paraId="1CD5AF51" w14:textId="77777777" w:rsidR="001C7863" w:rsidRDefault="002C6B00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4CB36781" w14:textId="77777777" w:rsidR="001C7863" w:rsidRDefault="002C6B00">
      <w:pPr>
        <w:pStyle w:val="ListBullet"/>
      </w:pPr>
      <w:r>
        <w:lastRenderedPageBreak/>
        <w:t>Lack of supervision</w:t>
      </w:r>
    </w:p>
    <w:p w14:paraId="199698BB" w14:textId="77777777" w:rsidR="001C7863" w:rsidRDefault="002C6B00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416E01BE" w14:textId="77777777" w:rsidR="001C7863" w:rsidRDefault="002C6B00">
      <w:pPr>
        <w:pStyle w:val="ListBullet"/>
      </w:pPr>
      <w:r>
        <w:t>Risk Tolerance</w:t>
      </w:r>
    </w:p>
    <w:p w14:paraId="3445BEA0" w14:textId="77777777" w:rsidR="001C7863" w:rsidRDefault="002C6B00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72AEC97A" w14:textId="77777777" w:rsidR="001C7863" w:rsidRDefault="002C6B00">
      <w:pPr>
        <w:pStyle w:val="ListBullet"/>
      </w:pPr>
      <w:r>
        <w:t>Lack of accountability</w:t>
      </w:r>
    </w:p>
    <w:p w14:paraId="367446DB" w14:textId="77777777" w:rsidR="001C7863" w:rsidRDefault="002C6B00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25CF0B03" w14:textId="77777777" w:rsidR="001C7863" w:rsidRDefault="002C6B00">
      <w:pPr>
        <w:pStyle w:val="ListBullet"/>
      </w:pPr>
      <w:r>
        <w:t>Failure to maintain equipment</w:t>
      </w:r>
    </w:p>
    <w:p w14:paraId="12E6488F" w14:textId="77777777" w:rsidR="001C7863" w:rsidRDefault="002C6B00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277A60F4" w14:textId="77777777" w:rsidR="001C7863" w:rsidRDefault="002C6B00">
      <w:pPr>
        <w:pStyle w:val="ListBullet"/>
      </w:pPr>
      <w:r>
        <w:t>Miscommunication or misunderstandings</w:t>
      </w:r>
    </w:p>
    <w:p w14:paraId="1CE643AA" w14:textId="77777777" w:rsidR="001C7863" w:rsidRDefault="002C6B00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48BE8E20" w14:textId="77777777" w:rsidR="001C7863" w:rsidRDefault="002C6B00">
      <w:pPr>
        <w:pStyle w:val="ListBullet"/>
      </w:pPr>
      <w:r>
        <w:t>Production pressures</w:t>
      </w:r>
    </w:p>
    <w:p w14:paraId="515F3266" w14:textId="77777777" w:rsidR="001C7863" w:rsidRDefault="002C6B00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4C1D458D" w14:textId="77777777" w:rsidR="001C7863" w:rsidRDefault="002C6B00">
      <w:pPr>
        <w:pStyle w:val="ListBullet"/>
      </w:pPr>
      <w:r>
        <w:t>Resource constraints</w:t>
      </w:r>
    </w:p>
    <w:p w14:paraId="1A020B8A" w14:textId="77777777" w:rsidR="001C7863" w:rsidRDefault="002C6B00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5B817463" w14:textId="77777777" w:rsidR="001C7863" w:rsidRDefault="002C6B00">
      <w:pPr>
        <w:pStyle w:val="ListBullet"/>
      </w:pPr>
      <w:r>
        <w:t>Lack of awareness</w:t>
      </w:r>
    </w:p>
    <w:p w14:paraId="105AF034" w14:textId="77777777" w:rsidR="001C7863" w:rsidRDefault="002C6B00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0BBDC67F" w14:textId="77777777" w:rsidR="001C7863" w:rsidRDefault="002C6B00">
      <w:pPr>
        <w:pStyle w:val="ListBullet"/>
      </w:pPr>
      <w:r>
        <w:t>Worker fatigue</w:t>
      </w:r>
    </w:p>
    <w:p w14:paraId="0A74B42E" w14:textId="77777777" w:rsidR="001C7863" w:rsidRDefault="002C6B00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3A310B79" w14:textId="77777777" w:rsidR="001C7863" w:rsidRDefault="002C6B00">
      <w:pPr>
        <w:pStyle w:val="ListBullet"/>
      </w:pPr>
      <w:r>
        <w:t>Competing priorities</w:t>
      </w:r>
    </w:p>
    <w:p w14:paraId="0691F4BB" w14:textId="77777777" w:rsidR="001C7863" w:rsidRDefault="002C6B00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28666042" w14:textId="77777777" w:rsidR="001C7863" w:rsidRDefault="002C6B00">
      <w:pPr>
        <w:pStyle w:val="ListBullet"/>
      </w:pPr>
      <w:r>
        <w:t>Willful disregard</w:t>
      </w:r>
    </w:p>
    <w:p w14:paraId="7A8791E6" w14:textId="77777777" w:rsidR="001C7863" w:rsidRDefault="002C6B00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3DF52129" w14:textId="77777777" w:rsidR="001C7863" w:rsidRDefault="002C6B00">
      <w:r>
        <w:rPr>
          <w:b/>
        </w:rPr>
        <w:t>Personnel protected from the release of stored energy? (Mechanical Equipment - Non-electrical)</w:t>
      </w:r>
    </w:p>
    <w:p w14:paraId="0005FE6F" w14:textId="77777777" w:rsidR="001C7863" w:rsidRDefault="002C6B00">
      <w:r>
        <w:lastRenderedPageBreak/>
        <w:t>________________________________________</w:t>
      </w:r>
    </w:p>
    <w:p w14:paraId="00FEA851" w14:textId="77777777" w:rsidR="001C7863" w:rsidRDefault="002C6B00">
      <w:r>
        <w:rPr>
          <w:b/>
        </w:rPr>
        <w:t>Stored energy identified</w:t>
      </w:r>
      <w:r>
        <w:rPr>
          <w:b/>
        </w:rPr>
        <w:br/>
      </w:r>
      <w:r>
        <w:rPr>
          <w:b/>
        </w:rPr>
        <w:t>Inspected and maintained</w:t>
      </w:r>
      <w:r>
        <w:rPr>
          <w:b/>
        </w:rPr>
        <w:br/>
        <w:t>Line of fire protection in place (PPE, barricading, spacing)</w:t>
      </w:r>
      <w:r>
        <w:rPr>
          <w:b/>
        </w:rPr>
        <w:br/>
        <w:t xml:space="preserve">Proper safeguards established for release of energy </w:t>
      </w:r>
      <w:r>
        <w:rPr>
          <w:b/>
        </w:rPr>
        <w:br/>
        <w:t>“Zero energy” tested prior to continuing work</w:t>
      </w:r>
    </w:p>
    <w:p w14:paraId="448BE38C" w14:textId="77777777" w:rsidR="001C7863" w:rsidRDefault="002C6B00">
      <w:pPr>
        <w:pStyle w:val="ListBullet"/>
      </w:pPr>
      <w:r>
        <w:t>Yes</w:t>
      </w:r>
    </w:p>
    <w:p w14:paraId="45A55B3A" w14:textId="77777777" w:rsidR="001C7863" w:rsidRDefault="002C6B00">
      <w:pPr>
        <w:pStyle w:val="ListBullet"/>
      </w:pPr>
      <w:r>
        <w:t>No</w:t>
      </w:r>
    </w:p>
    <w:p w14:paraId="73A99569" w14:textId="77777777" w:rsidR="001C7863" w:rsidRDefault="002C6B00">
      <w:pPr>
        <w:pStyle w:val="ListBullet"/>
      </w:pPr>
      <w:r>
        <w:t>Not Applicable</w:t>
      </w:r>
    </w:p>
    <w:p w14:paraId="4BD5D913" w14:textId="77777777" w:rsidR="001C7863" w:rsidRDefault="002C6B00">
      <w:r>
        <w:rPr>
          <w:b/>
        </w:rPr>
        <w:t>Stored Energy (Mechanical Equipment - Non-electrical) - Direct Controls</w:t>
      </w:r>
    </w:p>
    <w:p w14:paraId="65F59886" w14:textId="77777777" w:rsidR="001C7863" w:rsidRDefault="002C6B00">
      <w:pPr>
        <w:pStyle w:val="ListBullet"/>
      </w:pPr>
      <w:r>
        <w:t>Establish safeguards for release of stored energy</w:t>
      </w:r>
    </w:p>
    <w:p w14:paraId="19E938BB" w14:textId="77777777" w:rsidR="001C7863" w:rsidRDefault="002C6B00">
      <w:pPr>
        <w:pStyle w:val="ListBullet"/>
      </w:pPr>
      <w:r>
        <w:t>N/A</w:t>
      </w:r>
    </w:p>
    <w:p w14:paraId="23320E90" w14:textId="77777777" w:rsidR="001C7863" w:rsidRDefault="002C6B00">
      <w:r>
        <w:rPr>
          <w:b/>
        </w:rPr>
        <w:t>Stored Energy (Mechanical Equipment - Non-electrical) - Safeguards</w:t>
      </w:r>
    </w:p>
    <w:p w14:paraId="52657FBB" w14:textId="77777777" w:rsidR="001C7863" w:rsidRDefault="002C6B00">
      <w:pPr>
        <w:pStyle w:val="ListBullet"/>
      </w:pPr>
      <w:r>
        <w:t>Identify stored energy</w:t>
      </w:r>
    </w:p>
    <w:p w14:paraId="1AE20579" w14:textId="77777777" w:rsidR="001C7863" w:rsidRDefault="002C6B00">
      <w:pPr>
        <w:pStyle w:val="ListBullet"/>
      </w:pPr>
      <w:r>
        <w:t>Inspect and maintain sources of stored energy</w:t>
      </w:r>
    </w:p>
    <w:p w14:paraId="6BF8B2F2" w14:textId="77777777" w:rsidR="001C7863" w:rsidRDefault="002C6B00">
      <w:pPr>
        <w:pStyle w:val="ListBullet"/>
      </w:pPr>
      <w:r>
        <w:t>Ensure "Zero energy", test prior to continuing work</w:t>
      </w:r>
    </w:p>
    <w:p w14:paraId="3EF5CC66" w14:textId="77777777" w:rsidR="001C7863" w:rsidRDefault="002C6B00">
      <w:pPr>
        <w:pStyle w:val="ListBullet"/>
      </w:pPr>
      <w:r>
        <w:t>N/A</w:t>
      </w:r>
    </w:p>
    <w:p w14:paraId="76AF40D7" w14:textId="77777777" w:rsidR="001C7863" w:rsidRDefault="002C6B00">
      <w:r>
        <w:rPr>
          <w:b/>
        </w:rPr>
        <w:t>Reason for lack of Stored Energy (Mechanical Equipment - Non-electrical) controls</w:t>
      </w:r>
    </w:p>
    <w:p w14:paraId="3C576580" w14:textId="77777777" w:rsidR="001C7863" w:rsidRDefault="002C6B00">
      <w:r>
        <w:t>________________________________________</w:t>
      </w:r>
    </w:p>
    <w:p w14:paraId="7FDDC0D4" w14:textId="77777777" w:rsidR="001C7863" w:rsidRDefault="002C6B00">
      <w:r>
        <w:rPr>
          <w:b/>
        </w:rPr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  <w:t xml:space="preserve"> </w:t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</w:r>
      <w:r>
        <w:rPr>
          <w:b/>
        </w:rPr>
        <w:t>Example: The crew did not identify the need for tethers, C.A.Z. (Controlled Access 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793B8357" w14:textId="77777777" w:rsidR="001C7863" w:rsidRDefault="002C6B00">
      <w:pPr>
        <w:pStyle w:val="ListBullet"/>
      </w:pPr>
      <w:r>
        <w:lastRenderedPageBreak/>
        <w:t>Stored Energy (Mech. Equip., Non-Electrical) hazard(s) not recognized</w:t>
      </w:r>
    </w:p>
    <w:p w14:paraId="7B2AAA65" w14:textId="77777777" w:rsidR="001C7863" w:rsidRDefault="002C6B00">
      <w:pPr>
        <w:pStyle w:val="ListBullet"/>
      </w:pPr>
      <w:r>
        <w:t>Stored Energy (Mech. Equip., Non-Electrical) control(s) not identified</w:t>
      </w:r>
    </w:p>
    <w:p w14:paraId="2ED7E665" w14:textId="77777777" w:rsidR="001C7863" w:rsidRDefault="002C6B00">
      <w:pPr>
        <w:pStyle w:val="ListBullet"/>
      </w:pPr>
      <w:r>
        <w:t>Stored Energy (Mech. Equip., Non-Electrical) control(s) not implemented</w:t>
      </w:r>
    </w:p>
    <w:p w14:paraId="2BAE745A" w14:textId="77777777" w:rsidR="001C7863" w:rsidRDefault="002C6B00">
      <w:pPr>
        <w:pStyle w:val="ListBullet"/>
      </w:pPr>
      <w:r>
        <w:t>Stored Energy (Mech. Equip., Non-Electrical) control(s) not executed</w:t>
      </w:r>
    </w:p>
    <w:p w14:paraId="5EB27B5B" w14:textId="77777777" w:rsidR="001C7863" w:rsidRDefault="002C6B00">
      <w:r>
        <w:rPr>
          <w:b/>
        </w:rPr>
        <w:t>What prevented the hazard from being recognized? Select all that apply.</w:t>
      </w:r>
    </w:p>
    <w:p w14:paraId="00334A06" w14:textId="77777777" w:rsidR="001C7863" w:rsidRDefault="002C6B00">
      <w:pPr>
        <w:pStyle w:val="ListBullet"/>
      </w:pPr>
      <w:r>
        <w:t>Lack of Knowledge</w:t>
      </w:r>
    </w:p>
    <w:p w14:paraId="4AAB743D" w14:textId="77777777" w:rsidR="001C7863" w:rsidRDefault="002C6B00">
      <w:pPr>
        <w:pStyle w:val="ListBullet"/>
      </w:pPr>
      <w:r>
        <w:t>Lack of Knowledge:</w:t>
      </w:r>
      <w:r>
        <w:br/>
      </w:r>
      <w:r>
        <w:t xml:space="preserve"> The project team members did not have the necessary experience or expertise to identify all potential hazardous energies specific to the task.</w:t>
      </w:r>
    </w:p>
    <w:p w14:paraId="2E971A82" w14:textId="77777777" w:rsidR="001C7863" w:rsidRDefault="002C6B00">
      <w:pPr>
        <w:pStyle w:val="ListBullet"/>
      </w:pPr>
      <w:r>
        <w:t>Inadequate training</w:t>
      </w:r>
    </w:p>
    <w:p w14:paraId="75E0C6FD" w14:textId="77777777" w:rsidR="001C7863" w:rsidRDefault="002C6B00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4B3EC8FA" w14:textId="77777777" w:rsidR="001C7863" w:rsidRDefault="002C6B00">
      <w:pPr>
        <w:pStyle w:val="ListBullet"/>
      </w:pPr>
      <w:r>
        <w:t>Lack of awareness</w:t>
      </w:r>
    </w:p>
    <w:p w14:paraId="42B0FC68" w14:textId="77777777" w:rsidR="001C7863" w:rsidRDefault="002C6B00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1ACFF69A" w14:textId="77777777" w:rsidR="001C7863" w:rsidRDefault="002C6B00">
      <w:pPr>
        <w:pStyle w:val="ListBullet"/>
      </w:pPr>
      <w:r>
        <w:t>Insufficient risk assessment</w:t>
      </w:r>
    </w:p>
    <w:p w14:paraId="37343D19" w14:textId="77777777" w:rsidR="001C7863" w:rsidRDefault="002C6B00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6A18C909" w14:textId="77777777" w:rsidR="001C7863" w:rsidRDefault="002C6B00">
      <w:pPr>
        <w:pStyle w:val="ListBullet"/>
      </w:pPr>
      <w:r>
        <w:t>Rushed planning or inadequate preparation</w:t>
      </w:r>
    </w:p>
    <w:p w14:paraId="53E5601F" w14:textId="77777777" w:rsidR="001C7863" w:rsidRDefault="002C6B00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21A556C9" w14:textId="77777777" w:rsidR="001C7863" w:rsidRDefault="002C6B00">
      <w:pPr>
        <w:pStyle w:val="ListBullet"/>
      </w:pPr>
      <w:r>
        <w:t>Lack of communication</w:t>
      </w:r>
    </w:p>
    <w:p w14:paraId="5EFF2879" w14:textId="77777777" w:rsidR="001C7863" w:rsidRDefault="002C6B00">
      <w:pPr>
        <w:pStyle w:val="ListBullet"/>
      </w:pPr>
      <w:r>
        <w:t>Lack of communication:</w:t>
      </w:r>
      <w:r>
        <w:br/>
      </w:r>
      <w:r>
        <w:t xml:space="preserve"> There was poor communication between team members or departments, so information about hazardous energies was not effectively shared.</w:t>
      </w:r>
    </w:p>
    <w:p w14:paraId="7DC0806C" w14:textId="77777777" w:rsidR="001C7863" w:rsidRDefault="002C6B00">
      <w:pPr>
        <w:pStyle w:val="ListBullet"/>
      </w:pPr>
      <w:r>
        <w:t>Inadequate hazard identification process</w:t>
      </w:r>
    </w:p>
    <w:p w14:paraId="5D0BA099" w14:textId="77777777" w:rsidR="001C7863" w:rsidRDefault="002C6B00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221D070B" w14:textId="77777777" w:rsidR="001C7863" w:rsidRDefault="002C6B00">
      <w:pPr>
        <w:pStyle w:val="ListBullet"/>
      </w:pPr>
      <w:r>
        <w:t>Unclear responsibilities</w:t>
      </w:r>
    </w:p>
    <w:p w14:paraId="4EA3F555" w14:textId="77777777" w:rsidR="001C7863" w:rsidRDefault="002C6B00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03078A89" w14:textId="77777777" w:rsidR="001C7863" w:rsidRDefault="002C6B00">
      <w:pPr>
        <w:pStyle w:val="ListBullet"/>
      </w:pPr>
      <w:r>
        <w:t>Assumptions and biases</w:t>
      </w:r>
    </w:p>
    <w:p w14:paraId="535A5647" w14:textId="77777777" w:rsidR="001C7863" w:rsidRDefault="002C6B00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4BACB796" w14:textId="77777777" w:rsidR="001C7863" w:rsidRDefault="002C6B00">
      <w:pPr>
        <w:pStyle w:val="ListBullet"/>
      </w:pPr>
      <w:r>
        <w:lastRenderedPageBreak/>
        <w:t>External factors</w:t>
      </w:r>
    </w:p>
    <w:p w14:paraId="3C0BE583" w14:textId="77777777" w:rsidR="001C7863" w:rsidRDefault="002C6B00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2F709B46" w14:textId="77777777" w:rsidR="001C7863" w:rsidRDefault="002C6B00">
      <w:r>
        <w:rPr>
          <w:b/>
        </w:rPr>
        <w:t>What prevented a control from being identified? Select all that apply.</w:t>
      </w:r>
    </w:p>
    <w:p w14:paraId="0E018740" w14:textId="77777777" w:rsidR="001C7863" w:rsidRDefault="002C6B00">
      <w:pPr>
        <w:pStyle w:val="ListBullet"/>
      </w:pPr>
      <w:r>
        <w:t>Lack of familiarity with specific high energy hazards</w:t>
      </w:r>
    </w:p>
    <w:p w14:paraId="6BAE6C47" w14:textId="77777777" w:rsidR="001C7863" w:rsidRDefault="002C6B00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1D7CCB51" w14:textId="77777777" w:rsidR="001C7863" w:rsidRDefault="002C6B00">
      <w:pPr>
        <w:pStyle w:val="ListBullet"/>
      </w:pPr>
      <w:r>
        <w:t>Inadequate training on high energy controls</w:t>
      </w:r>
    </w:p>
    <w:p w14:paraId="5790AF14" w14:textId="77777777" w:rsidR="001C7863" w:rsidRDefault="002C6B00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64996522" w14:textId="77777777" w:rsidR="001C7863" w:rsidRDefault="002C6B00">
      <w:pPr>
        <w:pStyle w:val="ListBullet"/>
      </w:pPr>
      <w:r>
        <w:t>Insufficient risk assessment</w:t>
      </w:r>
    </w:p>
    <w:p w14:paraId="6BC9C581" w14:textId="77777777" w:rsidR="001C7863" w:rsidRDefault="002C6B00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36AAE53E" w14:textId="77777777" w:rsidR="001C7863" w:rsidRDefault="002C6B00">
      <w:pPr>
        <w:pStyle w:val="ListBullet"/>
      </w:pPr>
      <w:r>
        <w:t>Lack of available control options</w:t>
      </w:r>
    </w:p>
    <w:p w14:paraId="55294D45" w14:textId="77777777" w:rsidR="001C7863" w:rsidRDefault="002C6B00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2C86306D" w14:textId="77777777" w:rsidR="001C7863" w:rsidRDefault="002C6B00">
      <w:pPr>
        <w:pStyle w:val="ListBullet"/>
      </w:pPr>
      <w:r>
        <w:t>Resource constraints</w:t>
      </w:r>
    </w:p>
    <w:p w14:paraId="32FC8FB4" w14:textId="77777777" w:rsidR="001C7863" w:rsidRDefault="002C6B00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1E21B885" w14:textId="77777777" w:rsidR="001C7863" w:rsidRDefault="002C6B00">
      <w:pPr>
        <w:pStyle w:val="ListBullet"/>
      </w:pPr>
      <w:r>
        <w:t>Time constraints</w:t>
      </w:r>
    </w:p>
    <w:p w14:paraId="0EB08EC7" w14:textId="77777777" w:rsidR="001C7863" w:rsidRDefault="002C6B00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26620E35" w14:textId="77777777" w:rsidR="001C7863" w:rsidRDefault="002C6B00">
      <w:pPr>
        <w:pStyle w:val="ListBullet"/>
      </w:pPr>
      <w:r>
        <w:t>Risk Tolerance</w:t>
      </w:r>
    </w:p>
    <w:p w14:paraId="1AC7DDA6" w14:textId="77777777" w:rsidR="001C7863" w:rsidRDefault="002C6B00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008EED58" w14:textId="77777777" w:rsidR="001C7863" w:rsidRDefault="002C6B00">
      <w:pPr>
        <w:pStyle w:val="ListBullet"/>
      </w:pPr>
      <w:r>
        <w:t>Emphasis on production</w:t>
      </w:r>
    </w:p>
    <w:p w14:paraId="0633F9C0" w14:textId="77777777" w:rsidR="001C7863" w:rsidRDefault="002C6B00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1300F7BF" w14:textId="77777777" w:rsidR="001C7863" w:rsidRDefault="002C6B00">
      <w:pPr>
        <w:pStyle w:val="ListBullet"/>
      </w:pPr>
      <w:r>
        <w:t>Lack of communication and collaboration</w:t>
      </w:r>
    </w:p>
    <w:p w14:paraId="272D13D1" w14:textId="77777777" w:rsidR="001C7863" w:rsidRDefault="002C6B00">
      <w:pPr>
        <w:pStyle w:val="ListBullet"/>
      </w:pPr>
      <w:r>
        <w:lastRenderedPageBreak/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075E00B1" w14:textId="77777777" w:rsidR="001C7863" w:rsidRDefault="002C6B00">
      <w:pPr>
        <w:pStyle w:val="ListBullet"/>
      </w:pPr>
      <w:r>
        <w:t>Failure to learn from past incidents</w:t>
      </w:r>
    </w:p>
    <w:p w14:paraId="3C4D4218" w14:textId="77777777" w:rsidR="001C7863" w:rsidRDefault="002C6B00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7AED6A9B" w14:textId="77777777" w:rsidR="001C7863" w:rsidRDefault="002C6B00">
      <w:pPr>
        <w:pStyle w:val="ListBullet"/>
      </w:pPr>
      <w:r>
        <w:t>Complexity of the construction task</w:t>
      </w:r>
    </w:p>
    <w:p w14:paraId="011FBEFD" w14:textId="77777777" w:rsidR="001C7863" w:rsidRDefault="002C6B00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39EE9AFF" w14:textId="77777777" w:rsidR="001C7863" w:rsidRDefault="002C6B00">
      <w:r>
        <w:rPr>
          <w:b/>
        </w:rPr>
        <w:t>What prevented the control from being implemented? Select all that apply.</w:t>
      </w:r>
    </w:p>
    <w:p w14:paraId="11BCED20" w14:textId="77777777" w:rsidR="001C7863" w:rsidRDefault="002C6B00">
      <w:pPr>
        <w:pStyle w:val="ListBullet"/>
      </w:pPr>
      <w:r>
        <w:t>Cost considerations</w:t>
      </w:r>
    </w:p>
    <w:p w14:paraId="17E1A451" w14:textId="77777777" w:rsidR="001C7863" w:rsidRDefault="002C6B00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46697A09" w14:textId="77777777" w:rsidR="001C7863" w:rsidRDefault="002C6B00">
      <w:pPr>
        <w:pStyle w:val="ListBullet"/>
      </w:pPr>
      <w:r>
        <w:t>Lack of understanding or awareness</w:t>
      </w:r>
    </w:p>
    <w:p w14:paraId="577B9777" w14:textId="77777777" w:rsidR="001C7863" w:rsidRDefault="002C6B00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3B6E9529" w14:textId="77777777" w:rsidR="001C7863" w:rsidRDefault="002C6B00">
      <w:pPr>
        <w:pStyle w:val="ListBullet"/>
      </w:pPr>
      <w:r>
        <w:t>Resistance to change</w:t>
      </w:r>
    </w:p>
    <w:p w14:paraId="1C5D1313" w14:textId="77777777" w:rsidR="001C7863" w:rsidRDefault="002C6B00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39B176D3" w14:textId="77777777" w:rsidR="001C7863" w:rsidRDefault="002C6B00">
      <w:pPr>
        <w:pStyle w:val="ListBullet"/>
      </w:pPr>
      <w:r>
        <w:t>Inadequate planning</w:t>
      </w:r>
    </w:p>
    <w:p w14:paraId="68285BF6" w14:textId="77777777" w:rsidR="001C7863" w:rsidRDefault="002C6B00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6F5CC800" w14:textId="77777777" w:rsidR="001C7863" w:rsidRDefault="002C6B00">
      <w:pPr>
        <w:pStyle w:val="ListBullet"/>
      </w:pPr>
      <w:r>
        <w:t>Resource constraints</w:t>
      </w:r>
    </w:p>
    <w:p w14:paraId="5571ADD2" w14:textId="77777777" w:rsidR="001C7863" w:rsidRDefault="002C6B00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05263B04" w14:textId="77777777" w:rsidR="001C7863" w:rsidRDefault="002C6B00">
      <w:pPr>
        <w:pStyle w:val="ListBullet"/>
      </w:pPr>
      <w:r>
        <w:t>Time constraints</w:t>
      </w:r>
    </w:p>
    <w:p w14:paraId="26B2C73F" w14:textId="77777777" w:rsidR="001C7863" w:rsidRDefault="002C6B00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3392779B" w14:textId="77777777" w:rsidR="001C7863" w:rsidRDefault="002C6B00">
      <w:pPr>
        <w:pStyle w:val="ListBullet"/>
      </w:pPr>
      <w:r>
        <w:t>Lack of leadership support</w:t>
      </w:r>
    </w:p>
    <w:p w14:paraId="1503463C" w14:textId="77777777" w:rsidR="001C7863" w:rsidRDefault="002C6B00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39AA25DE" w14:textId="77777777" w:rsidR="001C7863" w:rsidRDefault="002C6B00">
      <w:pPr>
        <w:pStyle w:val="ListBullet"/>
      </w:pPr>
      <w:r>
        <w:t>Perceived inconvenience</w:t>
      </w:r>
    </w:p>
    <w:p w14:paraId="4F7B86B8" w14:textId="77777777" w:rsidR="001C7863" w:rsidRDefault="002C6B00">
      <w:pPr>
        <w:pStyle w:val="ListBullet"/>
      </w:pPr>
      <w:r>
        <w:lastRenderedPageBreak/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50EC2F36" w14:textId="77777777" w:rsidR="001C7863" w:rsidRDefault="002C6B00">
      <w:pPr>
        <w:pStyle w:val="ListBullet"/>
      </w:pPr>
      <w:r>
        <w:t>Risk Tolerance</w:t>
      </w:r>
    </w:p>
    <w:p w14:paraId="0FDC19D0" w14:textId="77777777" w:rsidR="001C7863" w:rsidRDefault="002C6B00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09D70952" w14:textId="77777777" w:rsidR="001C7863" w:rsidRDefault="002C6B00">
      <w:pPr>
        <w:pStyle w:val="ListBullet"/>
      </w:pPr>
      <w:r>
        <w:t>Inadequate training</w:t>
      </w:r>
    </w:p>
    <w:p w14:paraId="198D5094" w14:textId="77777777" w:rsidR="001C7863" w:rsidRDefault="002C6B00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5D5903AC" w14:textId="77777777" w:rsidR="001C7863" w:rsidRDefault="002C6B00">
      <w:pPr>
        <w:pStyle w:val="ListBullet"/>
      </w:pPr>
      <w:r>
        <w:t>Miscommunication or misinterpretation</w:t>
      </w:r>
    </w:p>
    <w:p w14:paraId="3AEEC962" w14:textId="77777777" w:rsidR="001C7863" w:rsidRDefault="002C6B00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75B07DA7" w14:textId="77777777" w:rsidR="001C7863" w:rsidRDefault="002C6B00">
      <w:r>
        <w:rPr>
          <w:b/>
        </w:rPr>
        <w:t>What prevented the control from being executed? Select all that apply.</w:t>
      </w:r>
    </w:p>
    <w:p w14:paraId="0ED173B2" w14:textId="77777777" w:rsidR="001C7863" w:rsidRDefault="002C6B00">
      <w:pPr>
        <w:pStyle w:val="ListBullet"/>
      </w:pPr>
      <w:r>
        <w:t>Inadequate training</w:t>
      </w:r>
    </w:p>
    <w:p w14:paraId="1450293E" w14:textId="77777777" w:rsidR="001C7863" w:rsidRDefault="002C6B00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624ADE21" w14:textId="77777777" w:rsidR="001C7863" w:rsidRDefault="002C6B00">
      <w:pPr>
        <w:pStyle w:val="ListBullet"/>
      </w:pPr>
      <w:r>
        <w:t>Lack of supervision</w:t>
      </w:r>
    </w:p>
    <w:p w14:paraId="6D387113" w14:textId="77777777" w:rsidR="001C7863" w:rsidRDefault="002C6B00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2956E4FC" w14:textId="77777777" w:rsidR="001C7863" w:rsidRDefault="002C6B00">
      <w:pPr>
        <w:pStyle w:val="ListBullet"/>
      </w:pPr>
      <w:r>
        <w:t>Risk Tolerance</w:t>
      </w:r>
    </w:p>
    <w:p w14:paraId="059B4D6D" w14:textId="77777777" w:rsidR="001C7863" w:rsidRDefault="002C6B00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31F5F2B7" w14:textId="77777777" w:rsidR="001C7863" w:rsidRDefault="002C6B00">
      <w:pPr>
        <w:pStyle w:val="ListBullet"/>
      </w:pPr>
      <w:r>
        <w:t>Lack of accountability</w:t>
      </w:r>
    </w:p>
    <w:p w14:paraId="436D1F16" w14:textId="77777777" w:rsidR="001C7863" w:rsidRDefault="002C6B00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4C4E6935" w14:textId="77777777" w:rsidR="001C7863" w:rsidRDefault="002C6B00">
      <w:pPr>
        <w:pStyle w:val="ListBullet"/>
      </w:pPr>
      <w:r>
        <w:t>Failure to maintain equipment</w:t>
      </w:r>
    </w:p>
    <w:p w14:paraId="7726E467" w14:textId="77777777" w:rsidR="001C7863" w:rsidRDefault="002C6B00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2A152E91" w14:textId="77777777" w:rsidR="001C7863" w:rsidRDefault="002C6B00">
      <w:pPr>
        <w:pStyle w:val="ListBullet"/>
      </w:pPr>
      <w:r>
        <w:t>Miscommunication or misunderstandings</w:t>
      </w:r>
    </w:p>
    <w:p w14:paraId="09A840ED" w14:textId="77777777" w:rsidR="001C7863" w:rsidRDefault="002C6B00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16CF8C2E" w14:textId="77777777" w:rsidR="001C7863" w:rsidRDefault="002C6B00">
      <w:pPr>
        <w:pStyle w:val="ListBullet"/>
      </w:pPr>
      <w:r>
        <w:t>Production pressures</w:t>
      </w:r>
    </w:p>
    <w:p w14:paraId="33419083" w14:textId="77777777" w:rsidR="001C7863" w:rsidRDefault="002C6B00">
      <w:pPr>
        <w:pStyle w:val="ListBullet"/>
      </w:pPr>
      <w:r>
        <w:lastRenderedPageBreak/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7551B639" w14:textId="77777777" w:rsidR="001C7863" w:rsidRDefault="002C6B00">
      <w:pPr>
        <w:pStyle w:val="ListBullet"/>
      </w:pPr>
      <w:r>
        <w:t>Resource constraints</w:t>
      </w:r>
    </w:p>
    <w:p w14:paraId="5AC8913B" w14:textId="77777777" w:rsidR="001C7863" w:rsidRDefault="002C6B00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5B786D42" w14:textId="77777777" w:rsidR="001C7863" w:rsidRDefault="002C6B00">
      <w:pPr>
        <w:pStyle w:val="ListBullet"/>
      </w:pPr>
      <w:r>
        <w:t>Lack of awareness</w:t>
      </w:r>
    </w:p>
    <w:p w14:paraId="36045B3D" w14:textId="77777777" w:rsidR="001C7863" w:rsidRDefault="002C6B00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602CF9F7" w14:textId="77777777" w:rsidR="001C7863" w:rsidRDefault="002C6B00">
      <w:pPr>
        <w:pStyle w:val="ListBullet"/>
      </w:pPr>
      <w:r>
        <w:t>Worker fatigue</w:t>
      </w:r>
    </w:p>
    <w:p w14:paraId="387E6B85" w14:textId="77777777" w:rsidR="001C7863" w:rsidRDefault="002C6B00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64EFB1A5" w14:textId="77777777" w:rsidR="001C7863" w:rsidRDefault="002C6B00">
      <w:pPr>
        <w:pStyle w:val="ListBullet"/>
      </w:pPr>
      <w:r>
        <w:t>Competing priorities</w:t>
      </w:r>
    </w:p>
    <w:p w14:paraId="5A7EE919" w14:textId="77777777" w:rsidR="001C7863" w:rsidRDefault="002C6B00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51C13BF9" w14:textId="77777777" w:rsidR="001C7863" w:rsidRDefault="002C6B00">
      <w:pPr>
        <w:pStyle w:val="ListBullet"/>
      </w:pPr>
      <w:r>
        <w:t>Willful disregard</w:t>
      </w:r>
    </w:p>
    <w:p w14:paraId="7D269BC4" w14:textId="77777777" w:rsidR="001C7863" w:rsidRDefault="002C6B00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4D32A603" w14:textId="77777777" w:rsidR="001C7863" w:rsidRDefault="002C6B00">
      <w:r>
        <w:rPr>
          <w:b/>
        </w:rPr>
        <w:t>Personnel protected from the release of stored energy? (Systems - Non-electrical)</w:t>
      </w:r>
    </w:p>
    <w:p w14:paraId="2B17AC04" w14:textId="77777777" w:rsidR="001C7863" w:rsidRDefault="002C6B00">
      <w:r>
        <w:t>________________________________________</w:t>
      </w:r>
    </w:p>
    <w:p w14:paraId="462ED0A5" w14:textId="77777777" w:rsidR="001C7863" w:rsidRDefault="002C6B00">
      <w:r>
        <w:rPr>
          <w:b/>
        </w:rPr>
        <w:t>Stored energy identified</w:t>
      </w:r>
      <w:r>
        <w:rPr>
          <w:b/>
        </w:rPr>
        <w:br/>
        <w:t>Designed for intended use</w:t>
      </w:r>
      <w:r>
        <w:rPr>
          <w:b/>
        </w:rPr>
        <w:br/>
      </w:r>
      <w:r>
        <w:rPr>
          <w:b/>
        </w:rPr>
        <w:t>Inspected and maintained</w:t>
      </w:r>
      <w:r>
        <w:rPr>
          <w:b/>
        </w:rPr>
        <w:br/>
        <w:t>Line of fire protection in place (PPE, barricading, spacing)</w:t>
      </w:r>
      <w:r>
        <w:rPr>
          <w:b/>
        </w:rPr>
        <w:br/>
        <w:t xml:space="preserve">Proper safeguards established for release of energy </w:t>
      </w:r>
      <w:r>
        <w:rPr>
          <w:b/>
        </w:rPr>
        <w:br/>
        <w:t>“Zero energy” tested prior to continuing work</w:t>
      </w:r>
    </w:p>
    <w:p w14:paraId="0D0736D1" w14:textId="77777777" w:rsidR="001C7863" w:rsidRDefault="002C6B00">
      <w:pPr>
        <w:pStyle w:val="ListBullet"/>
      </w:pPr>
      <w:r>
        <w:t>Yes</w:t>
      </w:r>
    </w:p>
    <w:p w14:paraId="68CEA07A" w14:textId="77777777" w:rsidR="001C7863" w:rsidRDefault="002C6B00">
      <w:pPr>
        <w:pStyle w:val="ListBullet"/>
      </w:pPr>
      <w:r>
        <w:t>No</w:t>
      </w:r>
    </w:p>
    <w:p w14:paraId="59EF5D22" w14:textId="77777777" w:rsidR="001C7863" w:rsidRDefault="002C6B00">
      <w:pPr>
        <w:pStyle w:val="ListBullet"/>
      </w:pPr>
      <w:r>
        <w:t>Not Applicable</w:t>
      </w:r>
    </w:p>
    <w:p w14:paraId="4ED4C202" w14:textId="77777777" w:rsidR="001C7863" w:rsidRDefault="002C6B00">
      <w:r>
        <w:rPr>
          <w:b/>
        </w:rPr>
        <w:t>Stored Energy (Systems - Non-electrical) - Direct Controls</w:t>
      </w:r>
    </w:p>
    <w:p w14:paraId="5323ACB4" w14:textId="77777777" w:rsidR="001C7863" w:rsidRDefault="002C6B00">
      <w:pPr>
        <w:pStyle w:val="ListBullet"/>
      </w:pPr>
      <w:r>
        <w:t>Establish safeguards for release of stored energy</w:t>
      </w:r>
    </w:p>
    <w:p w14:paraId="1AA55766" w14:textId="77777777" w:rsidR="001C7863" w:rsidRDefault="002C6B00">
      <w:pPr>
        <w:pStyle w:val="ListBullet"/>
      </w:pPr>
      <w:r>
        <w:t>N/A</w:t>
      </w:r>
    </w:p>
    <w:p w14:paraId="5416AE02" w14:textId="77777777" w:rsidR="001C7863" w:rsidRDefault="002C6B00">
      <w:r>
        <w:rPr>
          <w:b/>
        </w:rPr>
        <w:t>Stored Energy (Systems - Non-electrical) - Safeguards</w:t>
      </w:r>
    </w:p>
    <w:p w14:paraId="051E6749" w14:textId="77777777" w:rsidR="001C7863" w:rsidRDefault="002C6B00">
      <w:pPr>
        <w:pStyle w:val="ListBullet"/>
      </w:pPr>
      <w:r>
        <w:t>Identify stored energy</w:t>
      </w:r>
    </w:p>
    <w:p w14:paraId="7A6D05DA" w14:textId="77777777" w:rsidR="001C7863" w:rsidRDefault="002C6B00">
      <w:pPr>
        <w:pStyle w:val="ListBullet"/>
      </w:pPr>
      <w:r>
        <w:lastRenderedPageBreak/>
        <w:t>Ensure system is designed for intended use</w:t>
      </w:r>
    </w:p>
    <w:p w14:paraId="43866E16" w14:textId="77777777" w:rsidR="001C7863" w:rsidRDefault="002C6B00">
      <w:pPr>
        <w:pStyle w:val="ListBullet"/>
      </w:pPr>
      <w:r>
        <w:t>Inspect and maintain system</w:t>
      </w:r>
    </w:p>
    <w:p w14:paraId="173A1F6E" w14:textId="77777777" w:rsidR="001C7863" w:rsidRDefault="002C6B00">
      <w:pPr>
        <w:pStyle w:val="ListBullet"/>
      </w:pPr>
      <w:r>
        <w:t>Implement line of fire protection</w:t>
      </w:r>
    </w:p>
    <w:p w14:paraId="2BD485D8" w14:textId="77777777" w:rsidR="001C7863" w:rsidRDefault="002C6B00">
      <w:pPr>
        <w:pStyle w:val="ListBullet"/>
      </w:pPr>
      <w:r>
        <w:t>"Ensure "Zero energy", test prior to continuing work</w:t>
      </w:r>
    </w:p>
    <w:p w14:paraId="131F82DE" w14:textId="77777777" w:rsidR="001C7863" w:rsidRDefault="002C6B00">
      <w:pPr>
        <w:pStyle w:val="ListBullet"/>
      </w:pPr>
      <w:r>
        <w:t>N/A</w:t>
      </w:r>
    </w:p>
    <w:p w14:paraId="3AEC387E" w14:textId="77777777" w:rsidR="001C7863" w:rsidRDefault="002C6B00">
      <w:r>
        <w:rPr>
          <w:b/>
        </w:rPr>
        <w:t>Reason for lack of Stored Energy (Systems - Non-electrical) controls</w:t>
      </w:r>
    </w:p>
    <w:p w14:paraId="13401C4F" w14:textId="77777777" w:rsidR="001C7863" w:rsidRDefault="002C6B00">
      <w:r>
        <w:t>________________________________________</w:t>
      </w:r>
    </w:p>
    <w:p w14:paraId="1D8AB0B5" w14:textId="77777777" w:rsidR="001C7863" w:rsidRDefault="002C6B00">
      <w:r>
        <w:rPr>
          <w:b/>
        </w:rPr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  <w:t xml:space="preserve"> </w:t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</w:r>
      <w:r>
        <w:rPr>
          <w:b/>
        </w:rPr>
        <w:t>Example: The crew did not identify the need for tethers, C.A.Z. (Controlled Access 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6CA9D775" w14:textId="77777777" w:rsidR="001C7863" w:rsidRDefault="002C6B00">
      <w:pPr>
        <w:pStyle w:val="ListBullet"/>
      </w:pPr>
      <w:r>
        <w:t>Stored Energy (Systems, Non-Electrical) hazard(s) not recognized</w:t>
      </w:r>
    </w:p>
    <w:p w14:paraId="4ABB9D30" w14:textId="77777777" w:rsidR="001C7863" w:rsidRDefault="002C6B00">
      <w:pPr>
        <w:pStyle w:val="ListBullet"/>
      </w:pPr>
      <w:r>
        <w:t>Stored Energy (Systems, Non-Electrical) control(s) not identified</w:t>
      </w:r>
    </w:p>
    <w:p w14:paraId="1A8A13AE" w14:textId="77777777" w:rsidR="001C7863" w:rsidRDefault="002C6B00">
      <w:pPr>
        <w:pStyle w:val="ListBullet"/>
      </w:pPr>
      <w:r>
        <w:t>Stored Energy (Systems, Non-Electrical) control(s) not implemented</w:t>
      </w:r>
    </w:p>
    <w:p w14:paraId="3E21BA80" w14:textId="77777777" w:rsidR="001C7863" w:rsidRDefault="002C6B00">
      <w:pPr>
        <w:pStyle w:val="ListBullet"/>
      </w:pPr>
      <w:r>
        <w:t>Stored Energy (Systems, Non-Electrical) control(s) not executed</w:t>
      </w:r>
    </w:p>
    <w:p w14:paraId="2EFC947F" w14:textId="77777777" w:rsidR="001C7863" w:rsidRDefault="002C6B00">
      <w:r>
        <w:rPr>
          <w:b/>
        </w:rPr>
        <w:t>What prevented the hazard from being recognized? Select all that apply.</w:t>
      </w:r>
    </w:p>
    <w:p w14:paraId="2AD9975E" w14:textId="77777777" w:rsidR="001C7863" w:rsidRDefault="002C6B00">
      <w:pPr>
        <w:pStyle w:val="ListBullet"/>
      </w:pPr>
      <w:r>
        <w:t>Lack of Knowledge</w:t>
      </w:r>
    </w:p>
    <w:p w14:paraId="7890B2B5" w14:textId="77777777" w:rsidR="001C7863" w:rsidRDefault="002C6B00">
      <w:pPr>
        <w:pStyle w:val="ListBullet"/>
      </w:pPr>
      <w:r>
        <w:t>Lack of Knowledge:</w:t>
      </w:r>
      <w:r>
        <w:br/>
      </w:r>
      <w:r>
        <w:t xml:space="preserve"> The project team members did not have the necessary experience or expertise to identify all potential hazardous energies specific to the task.</w:t>
      </w:r>
    </w:p>
    <w:p w14:paraId="6224C77B" w14:textId="77777777" w:rsidR="001C7863" w:rsidRDefault="002C6B00">
      <w:pPr>
        <w:pStyle w:val="ListBullet"/>
      </w:pPr>
      <w:r>
        <w:t>Inadequate training</w:t>
      </w:r>
    </w:p>
    <w:p w14:paraId="3805B218" w14:textId="77777777" w:rsidR="001C7863" w:rsidRDefault="002C6B00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4D8E1896" w14:textId="77777777" w:rsidR="001C7863" w:rsidRDefault="002C6B00">
      <w:pPr>
        <w:pStyle w:val="ListBullet"/>
      </w:pPr>
      <w:r>
        <w:t>Lack of awareness</w:t>
      </w:r>
    </w:p>
    <w:p w14:paraId="5F521279" w14:textId="77777777" w:rsidR="001C7863" w:rsidRDefault="002C6B00">
      <w:pPr>
        <w:pStyle w:val="ListBullet"/>
      </w:pPr>
      <w:r>
        <w:lastRenderedPageBreak/>
        <w:t>Lack of awareness:</w:t>
      </w:r>
      <w:r>
        <w:br/>
        <w:t xml:space="preserve"> The team was not aware of all the potential energy sources present in the new work area.</w:t>
      </w:r>
    </w:p>
    <w:p w14:paraId="6A9B9FF2" w14:textId="77777777" w:rsidR="001C7863" w:rsidRDefault="002C6B00">
      <w:pPr>
        <w:pStyle w:val="ListBullet"/>
      </w:pPr>
      <w:r>
        <w:t>Insufficient risk assessment</w:t>
      </w:r>
    </w:p>
    <w:p w14:paraId="6F53E7A5" w14:textId="77777777" w:rsidR="001C7863" w:rsidRDefault="002C6B00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00EA91E4" w14:textId="77777777" w:rsidR="001C7863" w:rsidRDefault="002C6B00">
      <w:pPr>
        <w:pStyle w:val="ListBullet"/>
      </w:pPr>
      <w:r>
        <w:t>Rushed planning or inadequate preparation</w:t>
      </w:r>
    </w:p>
    <w:p w14:paraId="41EB8F80" w14:textId="77777777" w:rsidR="001C7863" w:rsidRDefault="002C6B00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04ECF9C5" w14:textId="77777777" w:rsidR="001C7863" w:rsidRDefault="002C6B00">
      <w:pPr>
        <w:pStyle w:val="ListBullet"/>
      </w:pPr>
      <w:r>
        <w:t>Lack of communication</w:t>
      </w:r>
    </w:p>
    <w:p w14:paraId="1236B876" w14:textId="77777777" w:rsidR="001C7863" w:rsidRDefault="002C6B00">
      <w:pPr>
        <w:pStyle w:val="ListBullet"/>
      </w:pPr>
      <w:r>
        <w:t>Lack of communication:</w:t>
      </w:r>
      <w:r>
        <w:br/>
      </w:r>
      <w:r>
        <w:t xml:space="preserve"> There was poor communication between team members or departments, so information about hazardous energies was not effectively shared.</w:t>
      </w:r>
    </w:p>
    <w:p w14:paraId="584F3BB1" w14:textId="77777777" w:rsidR="001C7863" w:rsidRDefault="002C6B00">
      <w:pPr>
        <w:pStyle w:val="ListBullet"/>
      </w:pPr>
      <w:r>
        <w:t>Inadequate hazard identification process</w:t>
      </w:r>
    </w:p>
    <w:p w14:paraId="72B1D14F" w14:textId="77777777" w:rsidR="001C7863" w:rsidRDefault="002C6B00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2AB7C600" w14:textId="77777777" w:rsidR="001C7863" w:rsidRDefault="002C6B00">
      <w:pPr>
        <w:pStyle w:val="ListBullet"/>
      </w:pPr>
      <w:r>
        <w:t>Unclear responsibilities</w:t>
      </w:r>
    </w:p>
    <w:p w14:paraId="6733C30B" w14:textId="77777777" w:rsidR="001C7863" w:rsidRDefault="002C6B00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47CE5D0E" w14:textId="77777777" w:rsidR="001C7863" w:rsidRDefault="002C6B00">
      <w:pPr>
        <w:pStyle w:val="ListBullet"/>
      </w:pPr>
      <w:r>
        <w:t>Assumptions and biases</w:t>
      </w:r>
    </w:p>
    <w:p w14:paraId="52D4B6AE" w14:textId="77777777" w:rsidR="001C7863" w:rsidRDefault="002C6B00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45710DD3" w14:textId="77777777" w:rsidR="001C7863" w:rsidRDefault="002C6B00">
      <w:pPr>
        <w:pStyle w:val="ListBullet"/>
      </w:pPr>
      <w:r>
        <w:t>External factors</w:t>
      </w:r>
    </w:p>
    <w:p w14:paraId="1D2C1E9D" w14:textId="77777777" w:rsidR="001C7863" w:rsidRDefault="002C6B00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409F2109" w14:textId="77777777" w:rsidR="001C7863" w:rsidRDefault="002C6B00">
      <w:r>
        <w:rPr>
          <w:b/>
        </w:rPr>
        <w:t>What prevented a control from being identified? Select all that apply.</w:t>
      </w:r>
    </w:p>
    <w:p w14:paraId="33C3325C" w14:textId="77777777" w:rsidR="001C7863" w:rsidRDefault="002C6B00">
      <w:pPr>
        <w:pStyle w:val="ListBullet"/>
      </w:pPr>
      <w:r>
        <w:t>Lack of familiarity with specific high energy hazards</w:t>
      </w:r>
    </w:p>
    <w:p w14:paraId="626FAFF6" w14:textId="77777777" w:rsidR="001C7863" w:rsidRDefault="002C6B00">
      <w:pPr>
        <w:pStyle w:val="ListBullet"/>
      </w:pPr>
      <w:r>
        <w:t>Lack of familiarity with specific high energy hazards:</w:t>
      </w:r>
      <w:r>
        <w:br/>
        <w:t xml:space="preserve"> The project team is not familiar with the specific high energy hazards present in the task, i.e. new or unique situation or work process.</w:t>
      </w:r>
    </w:p>
    <w:p w14:paraId="71BE6793" w14:textId="77777777" w:rsidR="001C7863" w:rsidRDefault="002C6B00">
      <w:pPr>
        <w:pStyle w:val="ListBullet"/>
      </w:pPr>
      <w:r>
        <w:t>Inadequate training on high energy controls</w:t>
      </w:r>
    </w:p>
    <w:p w14:paraId="3098723B" w14:textId="77777777" w:rsidR="001C7863" w:rsidRDefault="002C6B00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636316C6" w14:textId="77777777" w:rsidR="001C7863" w:rsidRDefault="002C6B00">
      <w:pPr>
        <w:pStyle w:val="ListBullet"/>
      </w:pPr>
      <w:r>
        <w:lastRenderedPageBreak/>
        <w:t>Insufficient risk assessment</w:t>
      </w:r>
    </w:p>
    <w:p w14:paraId="6B6DA5DC" w14:textId="77777777" w:rsidR="001C7863" w:rsidRDefault="002C6B00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6880D365" w14:textId="77777777" w:rsidR="001C7863" w:rsidRDefault="002C6B00">
      <w:pPr>
        <w:pStyle w:val="ListBullet"/>
      </w:pPr>
      <w:r>
        <w:t>Lack of available control options</w:t>
      </w:r>
    </w:p>
    <w:p w14:paraId="313AA7E1" w14:textId="77777777" w:rsidR="001C7863" w:rsidRDefault="002C6B00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32472294" w14:textId="77777777" w:rsidR="001C7863" w:rsidRDefault="002C6B00">
      <w:pPr>
        <w:pStyle w:val="ListBullet"/>
      </w:pPr>
      <w:r>
        <w:t>Resource constraints</w:t>
      </w:r>
    </w:p>
    <w:p w14:paraId="6E065850" w14:textId="77777777" w:rsidR="001C7863" w:rsidRDefault="002C6B00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0476D905" w14:textId="77777777" w:rsidR="001C7863" w:rsidRDefault="002C6B00">
      <w:pPr>
        <w:pStyle w:val="ListBullet"/>
      </w:pPr>
      <w:r>
        <w:t>Time constraints</w:t>
      </w:r>
    </w:p>
    <w:p w14:paraId="5E705447" w14:textId="77777777" w:rsidR="001C7863" w:rsidRDefault="002C6B00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165E223B" w14:textId="77777777" w:rsidR="001C7863" w:rsidRDefault="002C6B00">
      <w:pPr>
        <w:pStyle w:val="ListBullet"/>
      </w:pPr>
      <w:r>
        <w:t>Risk Tolerance</w:t>
      </w:r>
    </w:p>
    <w:p w14:paraId="3453DD45" w14:textId="77777777" w:rsidR="001C7863" w:rsidRDefault="002C6B00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105C5D83" w14:textId="77777777" w:rsidR="001C7863" w:rsidRDefault="002C6B00">
      <w:pPr>
        <w:pStyle w:val="ListBullet"/>
      </w:pPr>
      <w:r>
        <w:t>Emphasis on production</w:t>
      </w:r>
    </w:p>
    <w:p w14:paraId="427C1BF8" w14:textId="77777777" w:rsidR="001C7863" w:rsidRDefault="002C6B00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2E49C778" w14:textId="77777777" w:rsidR="001C7863" w:rsidRDefault="002C6B00">
      <w:pPr>
        <w:pStyle w:val="ListBullet"/>
      </w:pPr>
      <w:r>
        <w:t>Lack of communication and collaboration</w:t>
      </w:r>
    </w:p>
    <w:p w14:paraId="5F762048" w14:textId="77777777" w:rsidR="001C7863" w:rsidRDefault="002C6B00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51C15441" w14:textId="77777777" w:rsidR="001C7863" w:rsidRDefault="002C6B00">
      <w:pPr>
        <w:pStyle w:val="ListBullet"/>
      </w:pPr>
      <w:r>
        <w:t>Failure to learn from past incidents</w:t>
      </w:r>
    </w:p>
    <w:p w14:paraId="00CA2340" w14:textId="77777777" w:rsidR="001C7863" w:rsidRDefault="002C6B00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65B6F55C" w14:textId="77777777" w:rsidR="001C7863" w:rsidRDefault="002C6B00">
      <w:pPr>
        <w:pStyle w:val="ListBullet"/>
      </w:pPr>
      <w:r>
        <w:t>Complexity of the construction task</w:t>
      </w:r>
    </w:p>
    <w:p w14:paraId="36EFC395" w14:textId="77777777" w:rsidR="001C7863" w:rsidRDefault="002C6B00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272F056B" w14:textId="77777777" w:rsidR="001C7863" w:rsidRDefault="002C6B00">
      <w:r>
        <w:rPr>
          <w:b/>
        </w:rPr>
        <w:t>What prevented the control from being implemented? Select all that apply.</w:t>
      </w:r>
    </w:p>
    <w:p w14:paraId="51EFAEFD" w14:textId="77777777" w:rsidR="001C7863" w:rsidRDefault="002C6B00">
      <w:pPr>
        <w:pStyle w:val="ListBullet"/>
      </w:pPr>
      <w:r>
        <w:t>Cost considerations</w:t>
      </w:r>
    </w:p>
    <w:p w14:paraId="731906EF" w14:textId="77777777" w:rsidR="001C7863" w:rsidRDefault="002C6B00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222BF5AA" w14:textId="77777777" w:rsidR="001C7863" w:rsidRDefault="002C6B00">
      <w:pPr>
        <w:pStyle w:val="ListBullet"/>
      </w:pPr>
      <w:r>
        <w:lastRenderedPageBreak/>
        <w:t>Lack of understanding or awareness</w:t>
      </w:r>
    </w:p>
    <w:p w14:paraId="0B7C3189" w14:textId="77777777" w:rsidR="001C7863" w:rsidRDefault="002C6B00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3684FFC7" w14:textId="77777777" w:rsidR="001C7863" w:rsidRDefault="002C6B00">
      <w:pPr>
        <w:pStyle w:val="ListBullet"/>
      </w:pPr>
      <w:r>
        <w:t>Resistance to change</w:t>
      </w:r>
    </w:p>
    <w:p w14:paraId="2755592D" w14:textId="77777777" w:rsidR="001C7863" w:rsidRDefault="002C6B00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104ACBB2" w14:textId="77777777" w:rsidR="001C7863" w:rsidRDefault="002C6B00">
      <w:pPr>
        <w:pStyle w:val="ListBullet"/>
      </w:pPr>
      <w:r>
        <w:t>Inadequate planning</w:t>
      </w:r>
    </w:p>
    <w:p w14:paraId="207535EC" w14:textId="77777777" w:rsidR="001C7863" w:rsidRDefault="002C6B00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4BA2526F" w14:textId="77777777" w:rsidR="001C7863" w:rsidRDefault="002C6B00">
      <w:pPr>
        <w:pStyle w:val="ListBullet"/>
      </w:pPr>
      <w:r>
        <w:t>Resource constraints</w:t>
      </w:r>
    </w:p>
    <w:p w14:paraId="2D4152E7" w14:textId="77777777" w:rsidR="001C7863" w:rsidRDefault="002C6B00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3E1634F2" w14:textId="77777777" w:rsidR="001C7863" w:rsidRDefault="002C6B00">
      <w:pPr>
        <w:pStyle w:val="ListBullet"/>
      </w:pPr>
      <w:r>
        <w:t>Time constraints</w:t>
      </w:r>
    </w:p>
    <w:p w14:paraId="74F9F743" w14:textId="77777777" w:rsidR="001C7863" w:rsidRDefault="002C6B00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348FACE4" w14:textId="77777777" w:rsidR="001C7863" w:rsidRDefault="002C6B00">
      <w:pPr>
        <w:pStyle w:val="ListBullet"/>
      </w:pPr>
      <w:r>
        <w:t>Lack of leadership support</w:t>
      </w:r>
    </w:p>
    <w:p w14:paraId="06E881DF" w14:textId="77777777" w:rsidR="001C7863" w:rsidRDefault="002C6B00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20CAEFBA" w14:textId="77777777" w:rsidR="001C7863" w:rsidRDefault="002C6B00">
      <w:pPr>
        <w:pStyle w:val="ListBullet"/>
      </w:pPr>
      <w:r>
        <w:t>Perceived inconvenience</w:t>
      </w:r>
    </w:p>
    <w:p w14:paraId="245B7063" w14:textId="77777777" w:rsidR="001C7863" w:rsidRDefault="002C6B00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62F35A2F" w14:textId="77777777" w:rsidR="001C7863" w:rsidRDefault="002C6B00">
      <w:pPr>
        <w:pStyle w:val="ListBullet"/>
      </w:pPr>
      <w:r>
        <w:t>Risk Tolerance</w:t>
      </w:r>
    </w:p>
    <w:p w14:paraId="2CD79D35" w14:textId="77777777" w:rsidR="001C7863" w:rsidRDefault="002C6B00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66B6D5D0" w14:textId="77777777" w:rsidR="001C7863" w:rsidRDefault="002C6B00">
      <w:pPr>
        <w:pStyle w:val="ListBullet"/>
      </w:pPr>
      <w:r>
        <w:t>Inadequate training</w:t>
      </w:r>
    </w:p>
    <w:p w14:paraId="0F358B6B" w14:textId="77777777" w:rsidR="001C7863" w:rsidRDefault="002C6B00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14324F35" w14:textId="77777777" w:rsidR="001C7863" w:rsidRDefault="002C6B00">
      <w:pPr>
        <w:pStyle w:val="ListBullet"/>
      </w:pPr>
      <w:r>
        <w:t>Miscommunication or misinterpretation</w:t>
      </w:r>
    </w:p>
    <w:p w14:paraId="691554BB" w14:textId="77777777" w:rsidR="001C7863" w:rsidRDefault="002C6B00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726077C7" w14:textId="77777777" w:rsidR="001C7863" w:rsidRDefault="002C6B00">
      <w:r>
        <w:rPr>
          <w:b/>
        </w:rPr>
        <w:t>What prevented the control from being executed? Select all that apply.</w:t>
      </w:r>
    </w:p>
    <w:p w14:paraId="79DFF211" w14:textId="77777777" w:rsidR="001C7863" w:rsidRDefault="002C6B00">
      <w:pPr>
        <w:pStyle w:val="ListBullet"/>
      </w:pPr>
      <w:r>
        <w:lastRenderedPageBreak/>
        <w:t>Inadequate training</w:t>
      </w:r>
    </w:p>
    <w:p w14:paraId="1F568238" w14:textId="77777777" w:rsidR="001C7863" w:rsidRDefault="002C6B00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54CE648D" w14:textId="77777777" w:rsidR="001C7863" w:rsidRDefault="002C6B00">
      <w:pPr>
        <w:pStyle w:val="ListBullet"/>
      </w:pPr>
      <w:r>
        <w:t>Lack of supervision</w:t>
      </w:r>
    </w:p>
    <w:p w14:paraId="0CF456A2" w14:textId="77777777" w:rsidR="001C7863" w:rsidRDefault="002C6B00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14AC3D6D" w14:textId="77777777" w:rsidR="001C7863" w:rsidRDefault="002C6B00">
      <w:pPr>
        <w:pStyle w:val="ListBullet"/>
      </w:pPr>
      <w:r>
        <w:t>Risk Tolerance</w:t>
      </w:r>
    </w:p>
    <w:p w14:paraId="2EBD3765" w14:textId="77777777" w:rsidR="001C7863" w:rsidRDefault="002C6B00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2C02EB65" w14:textId="77777777" w:rsidR="001C7863" w:rsidRDefault="002C6B00">
      <w:pPr>
        <w:pStyle w:val="ListBullet"/>
      </w:pPr>
      <w:r>
        <w:t>Lack of accountability</w:t>
      </w:r>
    </w:p>
    <w:p w14:paraId="070D4308" w14:textId="77777777" w:rsidR="001C7863" w:rsidRDefault="002C6B00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22D14C5F" w14:textId="77777777" w:rsidR="001C7863" w:rsidRDefault="002C6B00">
      <w:pPr>
        <w:pStyle w:val="ListBullet"/>
      </w:pPr>
      <w:r>
        <w:t>Failure to maintain equipment</w:t>
      </w:r>
    </w:p>
    <w:p w14:paraId="526B9068" w14:textId="77777777" w:rsidR="001C7863" w:rsidRDefault="002C6B00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038FD2F5" w14:textId="77777777" w:rsidR="001C7863" w:rsidRDefault="002C6B00">
      <w:pPr>
        <w:pStyle w:val="ListBullet"/>
      </w:pPr>
      <w:r>
        <w:t>Miscommunication or misunderstandings</w:t>
      </w:r>
    </w:p>
    <w:p w14:paraId="3F9CA711" w14:textId="77777777" w:rsidR="001C7863" w:rsidRDefault="002C6B00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77C21B80" w14:textId="77777777" w:rsidR="001C7863" w:rsidRDefault="002C6B00">
      <w:pPr>
        <w:pStyle w:val="ListBullet"/>
      </w:pPr>
      <w:r>
        <w:t>Production pressures</w:t>
      </w:r>
    </w:p>
    <w:p w14:paraId="6CA60604" w14:textId="77777777" w:rsidR="001C7863" w:rsidRDefault="002C6B00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3841C5DC" w14:textId="77777777" w:rsidR="001C7863" w:rsidRDefault="002C6B00">
      <w:pPr>
        <w:pStyle w:val="ListBullet"/>
      </w:pPr>
      <w:r>
        <w:t>Resource constraints</w:t>
      </w:r>
    </w:p>
    <w:p w14:paraId="4E504CE2" w14:textId="77777777" w:rsidR="001C7863" w:rsidRDefault="002C6B00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79A24A46" w14:textId="77777777" w:rsidR="001C7863" w:rsidRDefault="002C6B00">
      <w:pPr>
        <w:pStyle w:val="ListBullet"/>
      </w:pPr>
      <w:r>
        <w:t>Lack of awareness</w:t>
      </w:r>
    </w:p>
    <w:p w14:paraId="620846E7" w14:textId="77777777" w:rsidR="001C7863" w:rsidRDefault="002C6B00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72950646" w14:textId="77777777" w:rsidR="001C7863" w:rsidRDefault="002C6B00">
      <w:pPr>
        <w:pStyle w:val="ListBullet"/>
      </w:pPr>
      <w:r>
        <w:t>Worker fatigue</w:t>
      </w:r>
    </w:p>
    <w:p w14:paraId="5A1E9D05" w14:textId="77777777" w:rsidR="001C7863" w:rsidRDefault="002C6B00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637AB0BD" w14:textId="77777777" w:rsidR="001C7863" w:rsidRDefault="002C6B00">
      <w:pPr>
        <w:pStyle w:val="ListBullet"/>
      </w:pPr>
      <w:r>
        <w:t>Competing priorities</w:t>
      </w:r>
    </w:p>
    <w:p w14:paraId="74DB4063" w14:textId="77777777" w:rsidR="001C7863" w:rsidRDefault="002C6B00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1A420E3A" w14:textId="77777777" w:rsidR="001C7863" w:rsidRDefault="002C6B00">
      <w:pPr>
        <w:pStyle w:val="ListBullet"/>
      </w:pPr>
      <w:r>
        <w:t>Willful disregard</w:t>
      </w:r>
    </w:p>
    <w:p w14:paraId="73288F13" w14:textId="77777777" w:rsidR="001C7863" w:rsidRDefault="002C6B00">
      <w:pPr>
        <w:pStyle w:val="ListBullet"/>
      </w:pPr>
      <w:r>
        <w:lastRenderedPageBreak/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7605BB18" w14:textId="77777777" w:rsidR="001C7863" w:rsidRDefault="002C6B00">
      <w:pPr>
        <w:pStyle w:val="Heading2"/>
      </w:pPr>
      <w:r>
        <w:t>Complete Assessment</w:t>
      </w:r>
    </w:p>
    <w:p w14:paraId="54E776D6" w14:textId="77777777" w:rsidR="001C7863" w:rsidRDefault="002C6B00">
      <w:r>
        <w:rPr>
          <w:b/>
        </w:rPr>
        <w:t>Location | Notes | Comments</w:t>
      </w:r>
    </w:p>
    <w:p w14:paraId="4EC6D7F8" w14:textId="77777777" w:rsidR="001C7863" w:rsidRDefault="002C6B00">
      <w:r>
        <w:t>________________________________________</w:t>
      </w:r>
    </w:p>
    <w:p w14:paraId="3D5811F8" w14:textId="77777777" w:rsidR="001C7863" w:rsidRDefault="002C6B00">
      <w:r>
        <w:rPr>
          <w:b/>
        </w:rPr>
        <w:t>Frontline supervisor(s) responsible for operation</w:t>
      </w:r>
    </w:p>
    <w:p w14:paraId="76B63EDE" w14:textId="77777777" w:rsidR="001C7863" w:rsidRDefault="002C6B00">
      <w:r>
        <w:t>________________________________________</w:t>
      </w:r>
    </w:p>
    <w:p w14:paraId="4896BA71" w14:textId="77777777" w:rsidR="001C7863" w:rsidRDefault="002C6B00">
      <w:r>
        <w:rPr>
          <w:b/>
        </w:rPr>
        <w:t>Superintendent and/or Foreman</w:t>
      </w:r>
    </w:p>
    <w:p w14:paraId="597B5B30" w14:textId="77777777" w:rsidR="001C7863" w:rsidRDefault="002C6B00">
      <w:r>
        <w:t>________________________________________</w:t>
      </w:r>
    </w:p>
    <w:p w14:paraId="6C662DFB" w14:textId="77777777" w:rsidR="001C7863" w:rsidRDefault="002C6B00">
      <w:r>
        <w:rPr>
          <w:b/>
        </w:rPr>
        <w:t>STCKY Success - Description of Recognition</w:t>
      </w:r>
    </w:p>
    <w:p w14:paraId="26FEE574" w14:textId="77777777" w:rsidR="001C7863" w:rsidRDefault="002C6B00">
      <w:r>
        <w:t>________________________________________</w:t>
      </w:r>
    </w:p>
    <w:p w14:paraId="1BB562F1" w14:textId="77777777" w:rsidR="001C7863" w:rsidRDefault="002C6B00">
      <w:r>
        <w:rPr>
          <w:b/>
        </w:rPr>
        <w:t>STCKY Luck - Description of Coaching</w:t>
      </w:r>
    </w:p>
    <w:p w14:paraId="18A17C30" w14:textId="77777777" w:rsidR="001C7863" w:rsidRDefault="002C6B00">
      <w:r>
        <w:t>________________________________________</w:t>
      </w:r>
    </w:p>
    <w:p w14:paraId="0625FF9A" w14:textId="77777777" w:rsidR="001C7863" w:rsidRDefault="002C6B00">
      <w:r>
        <w:rPr>
          <w:b/>
        </w:rPr>
        <w:t>Individuals receiving recognition (Select all that apply)</w:t>
      </w:r>
    </w:p>
    <w:p w14:paraId="7ACB7954" w14:textId="77777777" w:rsidR="001C7863" w:rsidRDefault="002C6B00">
      <w:r>
        <w:t>________________________________________</w:t>
      </w:r>
    </w:p>
    <w:p w14:paraId="6AFA892B" w14:textId="77777777" w:rsidR="001C7863" w:rsidRDefault="002C6B00">
      <w:r>
        <w:rPr>
          <w:b/>
        </w:rPr>
        <w:t>Individuals receiving coaching / discipline (Select all that apply)</w:t>
      </w:r>
    </w:p>
    <w:p w14:paraId="286D27FD" w14:textId="77777777" w:rsidR="001C7863" w:rsidRDefault="002C6B00">
      <w:r>
        <w:t>________________________________________</w:t>
      </w:r>
    </w:p>
    <w:p w14:paraId="7EA3E801" w14:textId="77777777" w:rsidR="001C7863" w:rsidRDefault="002C6B00">
      <w:r>
        <w:rPr>
          <w:b/>
        </w:rPr>
        <w:t>Send notification to Sundt Supervisor(s) | Trade Partner Supervisor(s) | HS&amp;E Manager</w:t>
      </w:r>
    </w:p>
    <w:p w14:paraId="7108590F" w14:textId="77777777" w:rsidR="001C7863" w:rsidRDefault="002C6B00">
      <w:r>
        <w:t>________________________________________</w:t>
      </w:r>
    </w:p>
    <w:p w14:paraId="684D8776" w14:textId="77777777" w:rsidR="001C7863" w:rsidRDefault="002C6B00">
      <w:r>
        <w:rPr>
          <w:b/>
        </w:rPr>
        <w:t>Submit</w:t>
      </w:r>
    </w:p>
    <w:p w14:paraId="0152B32E" w14:textId="77777777" w:rsidR="001C7863" w:rsidRDefault="002C6B00">
      <w:r>
        <w:t>________________________________________</w:t>
      </w:r>
    </w:p>
    <w:sectPr w:rsidR="001C786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2205393">
    <w:abstractNumId w:val="8"/>
  </w:num>
  <w:num w:numId="2" w16cid:durableId="1056662595">
    <w:abstractNumId w:val="6"/>
  </w:num>
  <w:num w:numId="3" w16cid:durableId="207491629">
    <w:abstractNumId w:val="5"/>
  </w:num>
  <w:num w:numId="4" w16cid:durableId="1061368213">
    <w:abstractNumId w:val="4"/>
  </w:num>
  <w:num w:numId="5" w16cid:durableId="1274243620">
    <w:abstractNumId w:val="7"/>
  </w:num>
  <w:num w:numId="6" w16cid:durableId="1140339645">
    <w:abstractNumId w:val="3"/>
  </w:num>
  <w:num w:numId="7" w16cid:durableId="1654795316">
    <w:abstractNumId w:val="2"/>
  </w:num>
  <w:num w:numId="8" w16cid:durableId="958147326">
    <w:abstractNumId w:val="1"/>
  </w:num>
  <w:num w:numId="9" w16cid:durableId="96936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7863"/>
    <w:rsid w:val="0029639D"/>
    <w:rsid w:val="002C6B00"/>
    <w:rsid w:val="00313717"/>
    <w:rsid w:val="00326F90"/>
    <w:rsid w:val="00AA1D8D"/>
    <w:rsid w:val="00AF7F46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922B8AD4-FA9D-484C-85D7-58D45CB41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4666</Words>
  <Characters>26598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2</cp:revision>
  <dcterms:created xsi:type="dcterms:W3CDTF">2013-12-23T23:15:00Z</dcterms:created>
  <dcterms:modified xsi:type="dcterms:W3CDTF">2026-07-17T15:07:00Z</dcterms:modified>
  <cp:category/>
</cp:coreProperties>
</file>